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52DA3" w14:textId="05BB276F" w:rsidR="00CF6728" w:rsidRPr="007B25FB" w:rsidRDefault="00747E0C">
      <w:pPr>
        <w:pStyle w:val="MQTableTitle"/>
      </w:pPr>
      <w:r w:rsidRPr="007B25FB">
        <w:t>INTERVIEW DFHI1</w:t>
      </w:r>
    </w:p>
    <w:tbl>
      <w:tblPr>
        <w:tblW w:w="10206" w:type="dxa"/>
        <w:tblBorders>
          <w:top w:val="none" w:sz="0" w:space="0" w:color="FFFFFF"/>
          <w:left w:val="none" w:sz="0" w:space="0" w:color="FFFFFF"/>
          <w:bottom w:val="single" w:sz="4" w:space="0" w:color="BFBFB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506"/>
        <w:gridCol w:w="9700"/>
      </w:tblGrid>
      <w:tr w:rsidR="00CF6728" w:rsidRPr="007B25FB" w14:paraId="5C45265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48B2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B0ED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[0:00:00.0]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Das jetzt gleich anfängt. Ich habe hier / Also, ich mache mir auch ab und </w:t>
            </w:r>
          </w:p>
        </w:tc>
      </w:tr>
      <w:tr w:rsidR="00CF6728" w:rsidRPr="007B25FB" w14:paraId="067C52D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DE37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BA3E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zu immer ein paar Notizen. Das hilft mir einfach auch dann noch mal besser die </w:t>
            </w:r>
          </w:p>
        </w:tc>
      </w:tr>
      <w:tr w:rsidR="00CF6728" w:rsidRPr="007B25FB" w14:paraId="6FDB517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33EE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1D9B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Fragen, die ich habe zu stellen. Also, davon lassen Sie sich bitte nicht </w:t>
            </w:r>
          </w:p>
        </w:tc>
      </w:tr>
      <w:tr w:rsidR="00CF6728" w:rsidRPr="007B25FB" w14:paraId="1A356B5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0732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F93C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ablenken. Das ist wirklich nur inhaltliche Sachen, weil man kennt ja die </w:t>
            </w:r>
          </w:p>
        </w:tc>
      </w:tr>
      <w:tr w:rsidR="00CF6728" w:rsidRPr="007B25FB" w14:paraId="570BE9E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318C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B85E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Projekte nicht so gut und dann notiere ich mir /  Was weiß ich,  Entscheidung zu </w:t>
            </w:r>
          </w:p>
        </w:tc>
      </w:tr>
      <w:tr w:rsidR="00CF6728" w:rsidRPr="007B25FB" w14:paraId="459EFC7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9CCC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1405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da da da. Und dann habe ich mich etwas, worauf ich mich beziehen kann. Genau. So.</w:t>
            </w:r>
          </w:p>
        </w:tc>
      </w:tr>
      <w:tr w:rsidR="00CF6728" w:rsidRPr="007B25FB" w14:paraId="1C36481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7278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56EB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 Sind Sie denn damit einverstanden, dass ich dieses Interview aufzeichne?</w:t>
            </w:r>
          </w:p>
        </w:tc>
      </w:tr>
      <w:tr w:rsidR="00CF6728" w:rsidRPr="007B25FB" w14:paraId="15552DE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9594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1C87C" w14:textId="11D74850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[0:00:32.7]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Ja.</w:t>
            </w:r>
          </w:p>
        </w:tc>
      </w:tr>
      <w:tr w:rsidR="00CF6728" w:rsidRPr="007B25FB" w14:paraId="0CE2083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E4C9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CD84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[0:00:33.8]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Sehr schön. Okay, dann fangen wir direkt an. Welches sind Ihrer Meinung </w:t>
            </w:r>
          </w:p>
        </w:tc>
      </w:tr>
      <w:tr w:rsidR="00CF6728" w:rsidRPr="007B25FB" w14:paraId="5CF14A0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1F97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B97F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nach denn die Voraussetzungen, damit eine Entscheidung getroffen werden kann?</w:t>
            </w:r>
          </w:p>
        </w:tc>
      </w:tr>
      <w:tr w:rsidR="00CF6728" w:rsidRPr="007B25FB" w14:paraId="76BBCB5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2A97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C24C7" w14:textId="46B6BFD3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[0:00:41.6]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Also, ich denke mal so, dass man am besten schon Ziele hat. Dass man danach </w:t>
            </w:r>
          </w:p>
        </w:tc>
      </w:tr>
      <w:tr w:rsidR="00CF6728" w:rsidRPr="007B25FB" w14:paraId="26F8D47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5D6B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A6D1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auch irgendwelche orientiert, dass man irgendwie weiß,  was man erreichen will, </w:t>
            </w:r>
          </w:p>
        </w:tc>
      </w:tr>
      <w:tr w:rsidR="00CF6728" w:rsidRPr="007B25FB" w14:paraId="271E1D0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AC3E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A280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was man bezwecken will mit dieser Entscheidung. Das macht es für mich dann auch </w:t>
            </w:r>
          </w:p>
        </w:tc>
      </w:tr>
      <w:tr w:rsidR="00CF6728" w:rsidRPr="007B25FB" w14:paraId="750BB74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BC3B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05C8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manchmal schwer, wenn das nämlich eben nicht definiert ist oder klar auch </w:t>
            </w:r>
          </w:p>
        </w:tc>
      </w:tr>
      <w:tr w:rsidR="00CF6728" w:rsidRPr="007B25FB" w14:paraId="62EDFBB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4382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A092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gemeine (unverständlich) jetzt ist. Das ist ja auch noch (unverständlich) in der </w:t>
            </w:r>
          </w:p>
        </w:tc>
      </w:tr>
      <w:tr w:rsidR="00CF6728" w:rsidRPr="007B25FB" w14:paraId="2C3A5B6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EF14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A068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Gruppe der Entscheidungsprozesse, wo verschiedene Institutionen zusammenarbeiten.</w:t>
            </w:r>
          </w:p>
        </w:tc>
      </w:tr>
      <w:tr w:rsidR="00CF6728" w:rsidRPr="007B25FB" w14:paraId="63E7112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1C59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590F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 Hat ja auch jeder so ein bisschen Eigeninteresse und eigne Ziele. Und dass man </w:t>
            </w:r>
          </w:p>
        </w:tc>
      </w:tr>
      <w:tr w:rsidR="00CF6728" w:rsidRPr="007B25FB" w14:paraId="6AA6729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A9CB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B59F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da, glaube ich, eigene Ziele, ja gemeinsamen Ziele da halt festlegt. Und daraus, </w:t>
            </w:r>
          </w:p>
        </w:tc>
      </w:tr>
      <w:tr w:rsidR="00CF6728" w:rsidRPr="007B25FB" w14:paraId="0F8EA0F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7680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F4FA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ja, kann man nämlich auch erst ableiten wer (unverständlich) also, das sind auch </w:t>
            </w:r>
          </w:p>
        </w:tc>
      </w:tr>
      <w:tr w:rsidR="00CF6728" w:rsidRPr="007B25FB" w14:paraId="23F960B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1F6A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1279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wirklich die Konsequenzen bringt. Dass man dann halt sagt, "Okay, diese und </w:t>
            </w:r>
          </w:p>
        </w:tc>
      </w:tr>
      <w:tr w:rsidR="00CF6728" w:rsidRPr="007B25FB" w14:paraId="5D3F822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02C8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97EB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diese Option, hat die und die bestimmten Optionen, die man dann hat. Und man </w:t>
            </w:r>
          </w:p>
        </w:tc>
      </w:tr>
      <w:tr w:rsidR="00CF6728" w:rsidRPr="007B25FB" w14:paraId="2D87582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20C0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4694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kann halt wirklich das dann abwägen, ne? Vor- und Nachteile.</w:t>
            </w:r>
          </w:p>
        </w:tc>
      </w:tr>
      <w:tr w:rsidR="00CF6728" w:rsidRPr="007B25FB" w14:paraId="745EF91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DB32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E90A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Genau, ich denke, das ist so. Dann halt auch zu wissen, wer dann halt auch die </w:t>
            </w:r>
          </w:p>
        </w:tc>
      </w:tr>
      <w:tr w:rsidR="00CF6728" w:rsidRPr="007B25FB" w14:paraId="4A39734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7566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98B8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Voraussetzungen, halt dafür auch natürlich zu sagen, "Okay die sind auch </w:t>
            </w:r>
          </w:p>
        </w:tc>
      </w:tr>
      <w:tr w:rsidR="00CF6728" w:rsidRPr="007B25FB" w14:paraId="67D9E1F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788F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D307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kompetent, dass zu beantworten und das zu entscheiden."</w:t>
            </w:r>
          </w:p>
        </w:tc>
      </w:tr>
      <w:tr w:rsidR="00CF6728" w:rsidRPr="007B25FB" w14:paraId="73E1C65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E56D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619A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[0:01:39.3]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Okay, gut. Welches sind denn die typischen Themen, Anlässe oder Situationen,</w:t>
            </w:r>
          </w:p>
        </w:tc>
      </w:tr>
      <w:tr w:rsidR="00CF6728" w:rsidRPr="007B25FB" w14:paraId="3B7402B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3192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8B85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 bei denen Sie sich mit dieser Aktionsgruppe treffen?</w:t>
            </w:r>
          </w:p>
        </w:tc>
      </w:tr>
      <w:tr w:rsidR="00CF6728" w:rsidRPr="007B25FB" w14:paraId="470BB10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A34D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B46E5" w14:textId="0390D9BA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[0:01:50.1]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Also, es ist wirklich was Operatives bei den Aktionstreffen. Das heißt, dort </w:t>
            </w:r>
          </w:p>
        </w:tc>
      </w:tr>
      <w:tr w:rsidR="00CF6728" w:rsidRPr="007B25FB" w14:paraId="5838238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2704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9D90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legen wir fest,  zum Beispiel den Inhalt von Flyern, wenn wir einen,  zum </w:t>
            </w:r>
          </w:p>
        </w:tc>
      </w:tr>
      <w:tr w:rsidR="00CF6728" w:rsidRPr="007B25FB" w14:paraId="0BC9EE7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7FC8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EFAD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Beispiel ein Unternehmenskonzept schreiben mussten. Haben wir quasi das </w:t>
            </w:r>
          </w:p>
        </w:tc>
      </w:tr>
      <w:tr w:rsidR="00CF6728" w:rsidRPr="007B25FB" w14:paraId="51659BB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CFA7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31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2189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Inhaltskonzept, Inhaltsverzeichnis festgelegt und besprochen, diskutiert </w:t>
            </w:r>
          </w:p>
        </w:tc>
      </w:tr>
      <w:tr w:rsidR="00CF6728" w:rsidRPr="007B25FB" w14:paraId="6FD2008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38CE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24AF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miteinander: "Welche Inhalte sollen reinkommen?", "Welche sollen nicht </w:t>
            </w:r>
          </w:p>
        </w:tc>
      </w:tr>
      <w:tr w:rsidR="00CF6728" w:rsidRPr="007B25FB" w14:paraId="11997C9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A1F7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7126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reinkommen?"</w:t>
            </w:r>
          </w:p>
        </w:tc>
      </w:tr>
      <w:tr w:rsidR="00CF6728" w:rsidRPr="007B25FB" w14:paraId="2AB9714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C924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4923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 Zum späteren Zeitpunkt, wo die Dokumente schon weiter fortgeschritten sind, </w:t>
            </w:r>
          </w:p>
        </w:tc>
      </w:tr>
      <w:tr w:rsidR="00CF6728" w:rsidRPr="007B25FB" w14:paraId="73FFD6F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BF7A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89E5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wurde der quasi der Inhalt diskutiert, und / Ja, entschieden, "Kommt das jetzt </w:t>
            </w:r>
          </w:p>
        </w:tc>
      </w:tr>
      <w:tr w:rsidR="00CF6728" w:rsidRPr="007B25FB" w14:paraId="429F69B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757C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FBCE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raus?", "Kommt das jetzt rein?" Genau. "Wo muss noch was ergänzt werden?" Genau. </w:t>
            </w:r>
          </w:p>
        </w:tc>
      </w:tr>
      <w:tr w:rsidR="00CF6728" w:rsidRPr="007B25FB" w14:paraId="26668F8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7BCB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EAE0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 Das ist halt so okay, ein (unverständlich) Aktionstreffen. Das ist wirklich </w:t>
            </w:r>
          </w:p>
        </w:tc>
      </w:tr>
      <w:tr w:rsidR="00CF6728" w:rsidRPr="007B25FB" w14:paraId="68B65C5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CA06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28D5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sehr operativ und inhaltsnah.  Sag ich mal, wo man entscheiden musste.</w:t>
            </w:r>
          </w:p>
        </w:tc>
      </w:tr>
      <w:tr w:rsidR="00CF6728" w:rsidRPr="007B25FB" w14:paraId="297B4B7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04AF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9DBA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Aber ansonsten, jetzt / Man hat ja immer eine Person, die hauptverantwortlich </w:t>
            </w:r>
          </w:p>
        </w:tc>
      </w:tr>
      <w:tr w:rsidR="00CF6728" w:rsidRPr="007B25FB" w14:paraId="24E1C2D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9D80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0BA2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ist in den Aktionen. Und diese Person muss dann natürlich auch entscheiden </w:t>
            </w:r>
          </w:p>
        </w:tc>
      </w:tr>
      <w:tr w:rsidR="00CF6728" w:rsidRPr="007B25FB" w14:paraId="4374021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C315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E50F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später /  Zum Beispiel einen Auftrag vergeben. Wenn man festlegt in einer  </w:t>
            </w:r>
          </w:p>
        </w:tc>
      </w:tr>
      <w:tr w:rsidR="00CF6728" w:rsidRPr="007B25FB" w14:paraId="2A79422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0422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7D02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Gruppe, "Okay, wir würden das gerne an eine Marketing-Agentur /" Oder also ein </w:t>
            </w:r>
          </w:p>
        </w:tc>
      </w:tr>
      <w:tr w:rsidR="00CF6728" w:rsidRPr="007B25FB" w14:paraId="6C5BB60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BD82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FAE3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Grafiker zum Beispiel, der die Inhalte für uns / Oder den Flyer gestalten lassen.</w:t>
            </w:r>
          </w:p>
        </w:tc>
      </w:tr>
      <w:tr w:rsidR="00CF6728" w:rsidRPr="007B25FB" w14:paraId="30827A9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3AF1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00EB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 Dann muss halt der Aktionsverantwortliche halt auch dann auch schauen, Okay, </w:t>
            </w:r>
          </w:p>
        </w:tc>
      </w:tr>
      <w:tr w:rsidR="00CF6728" w:rsidRPr="007B25FB" w14:paraId="02732FF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6F94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7137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Angebote einholen, "Was möchte ich?", "Was soll das erfüllt sein?" Und dann halt </w:t>
            </w:r>
          </w:p>
        </w:tc>
      </w:tr>
      <w:tr w:rsidR="00CF6728" w:rsidRPr="007B25FB" w14:paraId="66C9D16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4389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B466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natürlich auch so die Entscheidung. "Okay, welchen Dienstleister genommen wird?" </w:t>
            </w:r>
          </w:p>
        </w:tc>
      </w:tr>
      <w:tr w:rsidR="00CF6728" w:rsidRPr="007B25FB" w14:paraId="3D94A56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489A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2C9C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Dann gehen wir auch / Aber das wird meistens nicht in der Gruppe entschieden, </w:t>
            </w:r>
          </w:p>
        </w:tc>
      </w:tr>
      <w:tr w:rsidR="00CF6728" w:rsidRPr="007B25FB" w14:paraId="718C002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A118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E0E0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sondern halt der Aktionsverantwortliche selbst dann auch individuell. Und den </w:t>
            </w:r>
          </w:p>
        </w:tc>
      </w:tr>
      <w:tr w:rsidR="00CF6728" w:rsidRPr="007B25FB" w14:paraId="727A2F0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F809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4C3D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Hochschulen Vergaberichtlinien  zum Beispiel </w:t>
            </w:r>
          </w:p>
        </w:tc>
      </w:tr>
      <w:tr w:rsidR="00CF6728" w:rsidRPr="007B25FB" w14:paraId="33BDA5C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A04A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1DCB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[0:03:17.7]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Okay. Gut, dann können wir jetzt zu Stift und Zettel kommen. Und dann wäre </w:t>
            </w:r>
          </w:p>
        </w:tc>
      </w:tr>
      <w:tr w:rsidR="00CF6728" w:rsidRPr="007B25FB" w14:paraId="579687F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DDE2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119C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jetzt meine Aufgabe für Sie, einmal diesen Entscheidungsprozess, so wie er jetzt </w:t>
            </w:r>
          </w:p>
        </w:tc>
      </w:tr>
      <w:tr w:rsidR="00CF6728" w:rsidRPr="007B25FB" w14:paraId="4594868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AC9B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8AFF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im Homeoffice ist, einmal aufzuzeichnen.</w:t>
            </w:r>
          </w:p>
        </w:tc>
      </w:tr>
      <w:tr w:rsidR="00CF6728" w:rsidRPr="007B25FB" w14:paraId="3C8F389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AC2F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72FBD" w14:textId="2470504E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[0:03:31.6]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Ja.</w:t>
            </w:r>
          </w:p>
        </w:tc>
      </w:tr>
      <w:tr w:rsidR="00CF6728" w:rsidRPr="007B25FB" w14:paraId="15A8A67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B6F1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0DA6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[0:03:32.7]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Sie können auch gerne die Medien, die dabei verwendet werden, auch </w:t>
            </w:r>
          </w:p>
        </w:tc>
      </w:tr>
      <w:tr w:rsidR="00CF6728" w:rsidRPr="007B25FB" w14:paraId="3B732D8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6404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BB31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reinzeichnen. Also,  zum Beispiel, wenn irgendetwas per E-Mail gemacht wird oder </w:t>
            </w:r>
          </w:p>
        </w:tc>
      </w:tr>
      <w:tr w:rsidR="00CF6728" w:rsidRPr="007B25FB" w14:paraId="03B7D6E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6D4F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596D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per Videokonferenz. Das einfach / Was weiß ich. Mit einem "VK" für </w:t>
            </w:r>
          </w:p>
        </w:tc>
      </w:tr>
      <w:tr w:rsidR="00CF6728" w:rsidRPr="007B25FB" w14:paraId="4365467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B080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F8DF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Videokonferenz oder so reinzeichnen. Fühlen Sie sich da frei (lacht).</w:t>
            </w:r>
          </w:p>
        </w:tc>
      </w:tr>
      <w:tr w:rsidR="00CF6728" w:rsidRPr="007B25FB" w14:paraId="1451B95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E37D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16523" w14:textId="4E6245E6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[0:03:49.7]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Okay, ich bin nicht so künstlerisch begabt, Aber ich gebe mir Mühe.</w:t>
            </w:r>
          </w:p>
        </w:tc>
      </w:tr>
      <w:tr w:rsidR="00CF6728" w:rsidRPr="007B25FB" w14:paraId="20E36F9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13A3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24AF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[0:03:52.8]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Ja, das geht ja nur darum, dass ich ungefähr die Struktur verstehen kann </w:t>
            </w:r>
          </w:p>
        </w:tc>
      </w:tr>
      <w:tr w:rsidR="00CF6728" w:rsidRPr="007B25FB" w14:paraId="20D6F5C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C45E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361A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und den Ablauf. Und das hilft voll.</w:t>
            </w:r>
          </w:p>
        </w:tc>
      </w:tr>
      <w:tr w:rsidR="00CF6728" w:rsidRPr="007B25FB" w14:paraId="59DF886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EA0A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67265" w14:textId="15A20066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Oh ja.</w:t>
            </w:r>
          </w:p>
        </w:tc>
      </w:tr>
      <w:tr w:rsidR="00CF6728" w:rsidRPr="007B25FB" w14:paraId="42C081F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086B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C4C1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[0:04:01.0]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Und dann das noch mal bildlich hat, weil / Sie haben das da im Kopf. Sie </w:t>
            </w:r>
          </w:p>
        </w:tc>
      </w:tr>
      <w:tr w:rsidR="00CF6728" w:rsidRPr="007B25FB" w14:paraId="3A3CB4B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60E7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63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58DC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wissen ja ganz genau wer was macht, aber ich weiß es nicht und /</w:t>
            </w:r>
          </w:p>
        </w:tc>
      </w:tr>
      <w:tr w:rsidR="00CF6728" w:rsidRPr="007B25FB" w14:paraId="2CD3E24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E2E9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D5933" w14:textId="341EE579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[0:04:05.4]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Ja.</w:t>
            </w:r>
          </w:p>
        </w:tc>
      </w:tr>
      <w:tr w:rsidR="00CF6728" w:rsidRPr="007B25FB" w14:paraId="623E24C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C951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037E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[0:04:06.5]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Dann hilft es einfach, wenn man dieses Bild hat.</w:t>
            </w:r>
          </w:p>
        </w:tc>
      </w:tr>
      <w:tr w:rsidR="00CF6728" w:rsidRPr="007B25FB" w14:paraId="0D366B2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61AE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1AD69" w14:textId="23638969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[0:04:08.0]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Okay. Nein, ich male ein bisschen was (lacht).</w:t>
            </w:r>
          </w:p>
        </w:tc>
      </w:tr>
      <w:tr w:rsidR="00CF6728" w:rsidRPr="007B25FB" w14:paraId="40724C5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9F1D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EA45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[0:04:10.5]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Okay. Danke.</w:t>
            </w:r>
          </w:p>
        </w:tc>
      </w:tr>
      <w:tr w:rsidR="00CF6728" w:rsidRPr="007B25FB" w14:paraId="2AB2F77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7265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743DA" w14:textId="2A835AD2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[0:04:14.1]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 </w:t>
            </w:r>
            <w:r w:rsidRPr="007B25FB">
              <w:rPr>
                <w:rFonts w:ascii="Arial" w:eastAsia="Arial" w:hAnsi="Arial" w:cs="Arial"/>
                <w:color w:val="000000"/>
              </w:rPr>
              <w:t>(...) (unverständlich) (...)</w:t>
            </w:r>
          </w:p>
        </w:tc>
      </w:tr>
      <w:tr w:rsidR="00CF6728" w:rsidRPr="007B25FB" w14:paraId="545EA3E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C27A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B38C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Ich bräuchte einen Radierer (lacht).</w:t>
            </w:r>
          </w:p>
        </w:tc>
      </w:tr>
      <w:tr w:rsidR="00CF6728" w:rsidRPr="007B25FB" w14:paraId="66CFD08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1CA4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AC47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[0:05:20.1]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Okay, das schreibe ich demnächst, dann darauf (beide lachen).</w:t>
            </w:r>
          </w:p>
        </w:tc>
      </w:tr>
      <w:tr w:rsidR="00CF6728" w:rsidRPr="007B25FB" w14:paraId="12D758D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0FB2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FF503" w14:textId="0E0DE19F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[0:05:25.2]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Beziehungsweise ich kriege das vielleicht auch noch anders hin. So. </w:t>
            </w:r>
          </w:p>
        </w:tc>
      </w:tr>
      <w:tr w:rsidR="00CF6728" w:rsidRPr="007B25FB" w14:paraId="2DF36ED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9224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3D6C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(unverständlich) das da die Entscheidungen (...) (lacht)</w:t>
            </w:r>
          </w:p>
        </w:tc>
      </w:tr>
      <w:tr w:rsidR="00CF6728" w:rsidRPr="007B25FB" w14:paraId="48A69B0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083E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00AA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[0:06:25.4]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Gut.</w:t>
            </w:r>
          </w:p>
        </w:tc>
      </w:tr>
      <w:tr w:rsidR="00CF6728" w:rsidRPr="007B25FB" w14:paraId="74994F4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6A2B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CA596" w14:textId="0BE5F8A3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[0:06:26.3]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 (...) Ich wäre so weit.</w:t>
            </w:r>
          </w:p>
        </w:tc>
      </w:tr>
      <w:tr w:rsidR="00CF6728" w:rsidRPr="007B25FB" w14:paraId="330D891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3EE5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BC12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[0:06:36.3]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(unverständlich) Okay, super. Dann bin ich ja mal gespannt, was Sie da </w:t>
            </w:r>
          </w:p>
        </w:tc>
      </w:tr>
      <w:tr w:rsidR="00CF6728" w:rsidRPr="007B25FB" w14:paraId="50B1897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16A1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EA37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gezeichnet haben.</w:t>
            </w:r>
          </w:p>
        </w:tc>
      </w:tr>
      <w:tr w:rsidR="00CF6728" w:rsidRPr="007B25FB" w14:paraId="71C78F5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3320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43A26" w14:textId="2053E3C3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[0:06:41.2]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Ich muss es wahrscheinlich kurz erklären.</w:t>
            </w:r>
          </w:p>
        </w:tc>
      </w:tr>
      <w:tr w:rsidR="00CF6728" w:rsidRPr="007B25FB" w14:paraId="374E40F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28D5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4236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[0:06:42.9]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Ja. Moment. Im Moment ist noch alles unscharf.</w:t>
            </w:r>
          </w:p>
        </w:tc>
      </w:tr>
      <w:tr w:rsidR="00CF6728" w:rsidRPr="007B25FB" w14:paraId="0D45F73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F1FD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477D5" w14:textId="623FB008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[0:06:46.4]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Ja, ich muss nur den Hintergrundfilter ausschalten. Moment.</w:t>
            </w:r>
          </w:p>
        </w:tc>
      </w:tr>
      <w:tr w:rsidR="00CF6728" w:rsidRPr="007B25FB" w14:paraId="0B19645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A458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A6DF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[0:06:49.4]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(unverständlich) Ich verspreche, ich schaue mir auch wirklich nur das Bild </w:t>
            </w:r>
          </w:p>
        </w:tc>
      </w:tr>
      <w:tr w:rsidR="00CF6728" w:rsidRPr="007B25FB" w14:paraId="64EDB74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C102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3F79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an (lacht).</w:t>
            </w:r>
          </w:p>
        </w:tc>
      </w:tr>
      <w:tr w:rsidR="00CF6728" w:rsidRPr="007B25FB" w14:paraId="4698D20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D798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B5215" w14:textId="01E27030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[0:06:52.0]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(...)Ist es jetzt scharf?</w:t>
            </w:r>
          </w:p>
        </w:tc>
      </w:tr>
      <w:tr w:rsidR="00CF6728" w:rsidRPr="007B25FB" w14:paraId="3A72A22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D838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B7BA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[0:06:56.7]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Also, ihre Hand habe ich jetzt gesehen. Ja, jetzt ist es besser.</w:t>
            </w:r>
          </w:p>
        </w:tc>
      </w:tr>
      <w:tr w:rsidR="00CF6728" w:rsidRPr="007B25FB" w14:paraId="525216C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2D99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2CE54" w14:textId="1B1519B2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[0:06:59.1]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Genau. Also</w:t>
            </w:r>
          </w:p>
        </w:tc>
      </w:tr>
      <w:tr w:rsidR="00CF6728" w:rsidRPr="007B25FB" w14:paraId="4D9DA9C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094D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B5F2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[0:07:00.7]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Boa, das ist ja voll toll. </w:t>
            </w:r>
          </w:p>
        </w:tc>
      </w:tr>
      <w:tr w:rsidR="00CF6728" w:rsidRPr="007B25FB" w14:paraId="3ABC25C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78FC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2FC76" w14:textId="50D35EA9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[0:07:03.1]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Ja, ich versuche es mal. Wie gesagt, ein paar Zwischenstepps habe ich jetzt </w:t>
            </w:r>
          </w:p>
        </w:tc>
      </w:tr>
      <w:tr w:rsidR="00CF6728" w:rsidRPr="007B25FB" w14:paraId="692D795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297F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BBF1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doch vergessen.</w:t>
            </w:r>
          </w:p>
        </w:tc>
      </w:tr>
      <w:tr w:rsidR="00CF6728" w:rsidRPr="007B25FB" w14:paraId="57400D5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5D99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9AEB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Und zwar haben wir einen Aktionsverantwortliche. Das ist meistens  EINER, der </w:t>
            </w:r>
          </w:p>
        </w:tc>
      </w:tr>
      <w:tr w:rsidR="00CF6728" w:rsidRPr="007B25FB" w14:paraId="26A9BCE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D06F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21B2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bzw. auch schon intern manchmal Rücksprache hält. Der sich Gedanken macht,  zum </w:t>
            </w:r>
          </w:p>
        </w:tc>
      </w:tr>
      <w:tr w:rsidR="00CF6728" w:rsidRPr="007B25FB" w14:paraId="79B0278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0DA2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E347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Beispiel zum Flyer, ne? Welche Inhalte könnten  zum Beispiel rein?</w:t>
            </w:r>
          </w:p>
        </w:tc>
      </w:tr>
      <w:tr w:rsidR="00CF6728" w:rsidRPr="007B25FB" w14:paraId="76E2AC9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84B0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2B97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Dann hält der diese Ideen fest, auf einem Word-Dokument, in Excel je nach dem, </w:t>
            </w:r>
          </w:p>
        </w:tc>
      </w:tr>
      <w:tr w:rsidR="00CF6728" w:rsidRPr="007B25FB" w14:paraId="5D9A686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37E3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DAC5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um was es sich handelt, wie man es am besten darstellen kann für ein Dokument. </w:t>
            </w:r>
          </w:p>
        </w:tc>
      </w:tr>
      <w:tr w:rsidR="00CF6728" w:rsidRPr="007B25FB" w14:paraId="0DC6F5D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3A0C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C44C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Meistens halt die klassischen Dokumente oder Word, Excel etc. Das werden wir </w:t>
            </w:r>
          </w:p>
        </w:tc>
      </w:tr>
      <w:tr w:rsidR="00CF6728" w:rsidRPr="007B25FB" w14:paraId="6A321C8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0E18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92EB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erstellen / Stellen wir aber auf MS Teams.</w:t>
            </w:r>
          </w:p>
        </w:tc>
      </w:tr>
      <w:tr w:rsidR="00CF6728" w:rsidRPr="007B25FB" w14:paraId="3E525A4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DAFE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95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2F01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Das ist quasi unsere gemeinsame kollaborative Plattform.</w:t>
            </w:r>
          </w:p>
        </w:tc>
      </w:tr>
      <w:tr w:rsidR="00CF6728" w:rsidRPr="007B25FB" w14:paraId="1B9251A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E5C8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FFE0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Dann informieren wir die anderen darüber. Also, die halt auch Teil der Gruppe </w:t>
            </w:r>
          </w:p>
        </w:tc>
      </w:tr>
      <w:tr w:rsidR="00CF6728" w:rsidRPr="007B25FB" w14:paraId="6437E32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3431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1B7E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oder dieses Ausschusses, ja der Aktionsgruppe sind. Und berufen quasi meistens </w:t>
            </w:r>
          </w:p>
        </w:tc>
      </w:tr>
      <w:tr w:rsidR="00CF6728" w:rsidRPr="007B25FB" w14:paraId="433BDA5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1C2F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0F38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ein Aktionstreffen ein. Und die anderen gucken sich aber halt die Vorschläge, </w:t>
            </w:r>
          </w:p>
        </w:tc>
      </w:tr>
      <w:tr w:rsidR="00CF6728" w:rsidRPr="007B25FB" w14:paraId="06DBD72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4E48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0A2A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die man gemacht hat, schon vorher an. Dass man halt dann in der Gruppe virtuell </w:t>
            </w:r>
          </w:p>
        </w:tc>
      </w:tr>
      <w:tr w:rsidR="00CF6728" w:rsidRPr="007B25FB" w14:paraId="24E9E8F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AA74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FFEA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im Moment halt alles diskutieren kann. Dann stellt halt am Anfang noch mal, der </w:t>
            </w:r>
          </w:p>
        </w:tc>
      </w:tr>
      <w:tr w:rsidR="00CF6728" w:rsidRPr="007B25FB" w14:paraId="55145E1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A6B7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8E4F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der Aktionsverantwortliche die Ideen vor, sagt das und das, das und das. Dann </w:t>
            </w:r>
          </w:p>
        </w:tc>
      </w:tr>
      <w:tr w:rsidR="00CF6728" w:rsidRPr="007B25FB" w14:paraId="038FC19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ACFC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1F84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gibt es halt Feedback, quasi von der großen Gruppe. Deswegen habe ich hier auch </w:t>
            </w:r>
          </w:p>
        </w:tc>
      </w:tr>
      <w:tr w:rsidR="00CF6728" w:rsidRPr="007B25FB" w14:paraId="4BACD37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1D3D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86B6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noch mal einen kleinen Pfeil zurückgemacht. Wenn noch irgendwie Sachen </w:t>
            </w:r>
          </w:p>
        </w:tc>
      </w:tr>
      <w:tr w:rsidR="00CF6728" w:rsidRPr="007B25FB" w14:paraId="48F5EF5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8500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3A67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überarbeitet werden sollen. Oder beide Vorschläge jetzt zum Beispiel überhaupt </w:t>
            </w:r>
          </w:p>
        </w:tc>
      </w:tr>
      <w:tr w:rsidR="00CF6728" w:rsidRPr="007B25FB" w14:paraId="02F9E7D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C64E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6D80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nicht / Oder dann ist er doch irgendwie nichts / Kommt "C" raus, sag ich mal. </w:t>
            </w:r>
          </w:p>
        </w:tc>
      </w:tr>
      <w:tr w:rsidR="00CF6728" w:rsidRPr="007B25FB" w14:paraId="7FFC19B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033D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2A2C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Das ist quasi dann der gleiche Ablauf noch mal. Und dann letztendlich kommt es </w:t>
            </w:r>
          </w:p>
        </w:tc>
      </w:tr>
      <w:tr w:rsidR="00CF6728" w:rsidRPr="007B25FB" w14:paraId="5E2899B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4594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0D42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dann auch wirklich zu dem Entscheidungsprozess, dass man sich entweder zwischen </w:t>
            </w:r>
          </w:p>
        </w:tc>
      </w:tr>
      <w:tr w:rsidR="00CF6728" w:rsidRPr="007B25FB" w14:paraId="75B771D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DD36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2F82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A und B entscheidet oder halt / Also, ich meine einen Entwurf hat, wo man ja </w:t>
            </w:r>
          </w:p>
        </w:tc>
      </w:tr>
      <w:tr w:rsidR="00CF6728" w:rsidRPr="007B25FB" w14:paraId="523DCD9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75EC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C0D7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auch schon zusammen gearbeitet hat. Und alle sagen, "Okay, ja, nein, das finde </w:t>
            </w:r>
          </w:p>
        </w:tc>
      </w:tr>
      <w:tr w:rsidR="00CF6728" w:rsidRPr="007B25FB" w14:paraId="7E70D6B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53CF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106D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ich jetzt gut so. So kann es weiter gehen." Und dann zum Beispiel die Vorlage an </w:t>
            </w:r>
          </w:p>
        </w:tc>
      </w:tr>
      <w:tr w:rsidR="00CF6728" w:rsidRPr="007B25FB" w14:paraId="66D92D0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9747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587D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die Grafikerin weitergegeben wird.</w:t>
            </w:r>
          </w:p>
        </w:tc>
      </w:tr>
      <w:tr w:rsidR="00CF6728" w:rsidRPr="007B25FB" w14:paraId="6F9537E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245C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BDF6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[0:08:55.8]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(unverständlich)  </w:t>
            </w:r>
          </w:p>
        </w:tc>
      </w:tr>
      <w:tr w:rsidR="00CF6728" w:rsidRPr="007B25FB" w14:paraId="5EB89CD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F2E9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BAA13" w14:textId="47D76CA4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[0:08:58.4]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Das habe ich hier mal so ein kleines Händchen noch hinzugefügt. Also, </w:t>
            </w:r>
          </w:p>
        </w:tc>
      </w:tr>
      <w:tr w:rsidR="00CF6728" w:rsidRPr="007B25FB" w14:paraId="2C9E63B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549A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7874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meistens / Und  eine Sprechblase.  Weil meistens ist es so / Wir geben bei so </w:t>
            </w:r>
          </w:p>
        </w:tc>
      </w:tr>
      <w:tr w:rsidR="00CF6728" w:rsidRPr="007B25FB" w14:paraId="292987A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4866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3E65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kleineren, wie Flyer und so weiter, machen wir jetzt keine Abstimmung jetzt </w:t>
            </w:r>
          </w:p>
        </w:tc>
      </w:tr>
      <w:tr w:rsidR="00CF6728" w:rsidRPr="007B25FB" w14:paraId="6B65C3B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5F3E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A9D6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irgendwie Mehrheits/ Irgendwie Sonstiges. Sondern jeder sagt: "Ja, finde ich </w:t>
            </w:r>
          </w:p>
        </w:tc>
      </w:tr>
      <w:tr w:rsidR="00CF6728" w:rsidRPr="007B25FB" w14:paraId="7D23B9E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17BD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91B2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gut" , "Finde ich nicht gut". Und meistens haben wir dann auch den Standpunkt, </w:t>
            </w:r>
          </w:p>
        </w:tc>
      </w:tr>
      <w:tr w:rsidR="00CF6728" w:rsidRPr="007B25FB" w14:paraId="3892FA6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EB93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5448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wo wir hier schon bei der Entscheidung sind oder das wir einen Kompromiss </w:t>
            </w:r>
          </w:p>
        </w:tc>
      </w:tr>
      <w:tr w:rsidR="00CF6728" w:rsidRPr="007B25FB" w14:paraId="4C4CCE3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D624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08A0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gefunden haben oder jeder soweit zufrieden ist.</w:t>
            </w:r>
          </w:p>
        </w:tc>
      </w:tr>
      <w:tr w:rsidR="00CF6728" w:rsidRPr="007B25FB" w14:paraId="3DF70CD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F13D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97B2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Hier das noch kurz erklärt. Ist das / Bei größeren Entscheidungen, dass wir da </w:t>
            </w:r>
          </w:p>
        </w:tc>
      </w:tr>
      <w:tr w:rsidR="00CF6728" w:rsidRPr="007B25FB" w14:paraId="1EF7119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392D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5A8B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vielleicht doch manchmal / Die dann sagen, "Okay" - also die in der Gruppe - </w:t>
            </w:r>
          </w:p>
        </w:tc>
      </w:tr>
      <w:tr w:rsidR="00CF6728" w:rsidRPr="007B25FB" w14:paraId="569B439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A607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2845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"Ich muss doch einmal kurz intern Rücksprache halten beim Vorgesetzten, mit </w:t>
            </w:r>
          </w:p>
        </w:tc>
      </w:tr>
      <w:tr w:rsidR="00CF6728" w:rsidRPr="007B25FB" w14:paraId="475960C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DA14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FC51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meinem Team. Wie da auch so ein bisschen die Zielsetzung oder das Interesse von </w:t>
            </w:r>
          </w:p>
        </w:tc>
      </w:tr>
      <w:tr w:rsidR="00CF6728" w:rsidRPr="007B25FB" w14:paraId="5DAB2B8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235D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75B0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meiner Hochschule ist." Ob wir jetzt  zum Beispiel also /   zum Beispiel auch </w:t>
            </w:r>
          </w:p>
        </w:tc>
      </w:tr>
      <w:tr w:rsidR="00CF6728" w:rsidRPr="007B25FB" w14:paraId="24EF944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19EA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13B5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Kommunikationspolitik und Gendern.  Oder, da war  zum Beispiel eine </w:t>
            </w:r>
          </w:p>
        </w:tc>
      </w:tr>
      <w:tr w:rsidR="00CF6728" w:rsidRPr="007B25FB" w14:paraId="60897EB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7A5A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A02C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Projektleiterin, die nicht wusste, wie das jetzt bei Ihnen intern gemacht wird. </w:t>
            </w:r>
          </w:p>
        </w:tc>
      </w:tr>
      <w:tr w:rsidR="00CF6728" w:rsidRPr="007B25FB" w14:paraId="10738CC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ECD9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127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283B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Und da hat man sich noch mal kurz intern Rücksprache gehalten, bevor man dann </w:t>
            </w:r>
          </w:p>
        </w:tc>
      </w:tr>
      <w:tr w:rsidR="00CF6728" w:rsidRPr="007B25FB" w14:paraId="1679D43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C4F7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233C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die Entscheidung treffen konnte.</w:t>
            </w:r>
          </w:p>
        </w:tc>
      </w:tr>
      <w:tr w:rsidR="00CF6728" w:rsidRPr="007B25FB" w14:paraId="54B3C91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F9B0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BFD5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[0:09:57.8]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Super. </w:t>
            </w:r>
          </w:p>
        </w:tc>
      </w:tr>
      <w:tr w:rsidR="00CF6728" w:rsidRPr="007B25FB" w14:paraId="788AB58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6CF0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003B3" w14:textId="0BC08B30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[0:09:58.8]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 </w:t>
            </w:r>
            <w:r w:rsidRPr="007B25FB">
              <w:rPr>
                <w:rFonts w:ascii="Arial" w:eastAsia="Arial" w:hAnsi="Arial" w:cs="Arial"/>
                <w:color w:val="000000"/>
              </w:rPr>
              <w:t>Genau.</w:t>
            </w:r>
          </w:p>
        </w:tc>
      </w:tr>
      <w:tr w:rsidR="00CF6728" w:rsidRPr="007B25FB" w14:paraId="7BF5882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3E60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C3B2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[0:09:59.8]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Ja, das sieht richtig toll aus. Ich glaube, dass ist der beste Prozess, den </w:t>
            </w:r>
          </w:p>
        </w:tc>
      </w:tr>
      <w:tr w:rsidR="00CF6728" w:rsidRPr="007B25FB" w14:paraId="105212B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5233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520A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ich bis jetzt gesehen habe (lacht) Ja. Ich würde jetzt gerne anfangen, dass noch </w:t>
            </w:r>
          </w:p>
        </w:tc>
      </w:tr>
      <w:tr w:rsidR="00CF6728" w:rsidRPr="007B25FB" w14:paraId="3F9E551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5AA5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5731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mal so aus unterschiedlichen Perspektiven zu beleuchten. Und das Erste wäre /  </w:t>
            </w:r>
          </w:p>
        </w:tc>
      </w:tr>
      <w:tr w:rsidR="00CF6728" w:rsidRPr="007B25FB" w14:paraId="4E1592A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30B4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3836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Der erste Aspekt wären jetzt die verschiedenen Rollen, die es d gibt. Und ich </w:t>
            </w:r>
          </w:p>
        </w:tc>
      </w:tr>
      <w:tr w:rsidR="00CF6728" w:rsidRPr="007B25FB" w14:paraId="46F51FA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841B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E385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habe jetzt auch die Erfahrung gemacht in den Interviews, das es manchmal ganz </w:t>
            </w:r>
          </w:p>
        </w:tc>
      </w:tr>
      <w:tr w:rsidR="00CF6728" w:rsidRPr="007B25FB" w14:paraId="1C5BBE7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D0C2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8525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hilfreich ist, für Sie als Interviewte, ein paar Rollen vorgegeben zu haben. </w:t>
            </w:r>
          </w:p>
        </w:tc>
      </w:tr>
      <w:tr w:rsidR="00CF6728" w:rsidRPr="007B25FB" w14:paraId="3D19CCD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642B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ACA9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Deswegen schicke ich Ihnen jetzt ein paar in den Text. Das kann sein, dass es </w:t>
            </w:r>
          </w:p>
        </w:tc>
      </w:tr>
      <w:tr w:rsidR="00CF6728" w:rsidRPr="007B25FB" w14:paraId="0553FB7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4BF8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4934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die so gar nicht gibt. Und natürlich kann es sein, dass es sie gibt. Also, / </w:t>
            </w:r>
          </w:p>
        </w:tc>
      </w:tr>
      <w:tr w:rsidR="00CF6728" w:rsidRPr="007B25FB" w14:paraId="2D2A054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1EB4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CCD3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Genau. Gucken Sie mal, ob irgendetwas dabei ist, was es bei Ihnen auch in den </w:t>
            </w:r>
          </w:p>
        </w:tc>
      </w:tr>
      <w:tr w:rsidR="00CF6728" w:rsidRPr="007B25FB" w14:paraId="29E6F73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8A7F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18E2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Aktionstreffen gibt. Oder ob es vielleicht was anderes gibt. </w:t>
            </w:r>
          </w:p>
        </w:tc>
      </w:tr>
      <w:tr w:rsidR="00CF6728" w:rsidRPr="007B25FB" w14:paraId="663F790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791D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1AA4F" w14:textId="7913F070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[0:10:46.9]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(...)</w:t>
            </w:r>
          </w:p>
        </w:tc>
      </w:tr>
      <w:tr w:rsidR="00CF6728" w:rsidRPr="007B25FB" w14:paraId="659389E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3FE8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959B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Ja, also, wie ich vorhin schon sagte, der Vorbereiter gibt es. Das ist der </w:t>
            </w:r>
          </w:p>
        </w:tc>
      </w:tr>
      <w:tr w:rsidR="00CF6728" w:rsidRPr="007B25FB" w14:paraId="02D4A52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F887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313A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Aktionsverantwortliche, der das vorbereitet.</w:t>
            </w:r>
          </w:p>
        </w:tc>
      </w:tr>
      <w:tr w:rsidR="00CF6728" w:rsidRPr="007B25FB" w14:paraId="043BC66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0ED0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255A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Analyseteam. Kommt ein bisschen auf die Aktion drauf an. Also, wir hatten ein </w:t>
            </w:r>
          </w:p>
        </w:tc>
      </w:tr>
      <w:tr w:rsidR="00CF6728" w:rsidRPr="007B25FB" w14:paraId="4CC2BBA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7FB4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F5E5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Dokument, das war natürlich auch  ein / Das war ein Analysedokument. Da haben </w:t>
            </w:r>
          </w:p>
        </w:tc>
      </w:tr>
      <w:tr w:rsidR="00CF6728" w:rsidRPr="007B25FB" w14:paraId="652CB23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6726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FA6B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wir eine Bestandsaufnahme gemacht. Da gab es natürlich schon auch analytische </w:t>
            </w:r>
          </w:p>
        </w:tc>
      </w:tr>
      <w:tr w:rsidR="00CF6728" w:rsidRPr="007B25FB" w14:paraId="1D08B70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EF1F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4FA0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Sachen. Aber Analyseteam sehe ich jetzt irgendwie nicht unbedingt als solches.</w:t>
            </w:r>
          </w:p>
        </w:tc>
      </w:tr>
      <w:tr w:rsidR="00CF6728" w:rsidRPr="007B25FB" w14:paraId="7B142BC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29BA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B19A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Und ja, (unverständlich) Entscheidungsprozess so definieren. Weil wenn es jetzt </w:t>
            </w:r>
          </w:p>
        </w:tc>
      </w:tr>
      <w:tr w:rsidR="00CF6728" w:rsidRPr="007B25FB" w14:paraId="1B5D29B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F704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2C2E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wirklich zum Beispiel beim Aktionsverantwortlichen darum ging  /</w:t>
            </w:r>
          </w:p>
        </w:tc>
      </w:tr>
      <w:tr w:rsidR="00CF6728" w:rsidRPr="007B25FB" w14:paraId="30BAC08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4F6C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B8F0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Also,  zum Beispiel, Webseite, welcher Anbieter  zum Beispiel: Wen möchten wir </w:t>
            </w:r>
          </w:p>
        </w:tc>
      </w:tr>
      <w:tr w:rsidR="00CF6728" w:rsidRPr="007B25FB" w14:paraId="4076073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8013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3411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da? Dann habe ich quasi ein Anforderungsprofil gemacht und geguckt "Okay, wer </w:t>
            </w:r>
          </w:p>
        </w:tc>
      </w:tr>
      <w:tr w:rsidR="00CF6728" w:rsidRPr="007B25FB" w14:paraId="27B2AF8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EE73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867C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erfüllt diese Kriterien?" oder "Welches Angebot ist das beste?". Und dann halt </w:t>
            </w:r>
          </w:p>
        </w:tc>
      </w:tr>
      <w:tr w:rsidR="00CF6728" w:rsidRPr="007B25FB" w14:paraId="0A5BE59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4FE0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3060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entschieden. Aber das war dann quasi, was wo ICH alleine entscheiden konnte als </w:t>
            </w:r>
          </w:p>
        </w:tc>
      </w:tr>
      <w:tr w:rsidR="00CF6728" w:rsidRPr="007B25FB" w14:paraId="0EF1E7A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35C3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4C68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Aktionsverantwortliche.</w:t>
            </w:r>
          </w:p>
        </w:tc>
      </w:tr>
      <w:tr w:rsidR="00CF6728" w:rsidRPr="007B25FB" w14:paraId="6929E04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055E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D9AD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Genau. Beratungsteam, würde ich jetzt quasi diese Gruppe sehen, diese </w:t>
            </w:r>
          </w:p>
        </w:tc>
      </w:tr>
      <w:tr w:rsidR="00CF6728" w:rsidRPr="007B25FB" w14:paraId="2DA53ED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DEA2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C6BE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Aktionsgruppe. Die da auch dazu berät.</w:t>
            </w:r>
          </w:p>
        </w:tc>
      </w:tr>
      <w:tr w:rsidR="00CF6728" w:rsidRPr="007B25FB" w14:paraId="1E46C15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771A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EEC9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Entscheidungs / Ja, das ist halt, das Beratungsteam wird letztendlich auch zum </w:t>
            </w:r>
          </w:p>
        </w:tc>
      </w:tr>
      <w:tr w:rsidR="00CF6728" w:rsidRPr="007B25FB" w14:paraId="502FBF8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4A6D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227D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Entscheidungsgremium. Also, zuerst ist es das Beratungsteam und wird dann später </w:t>
            </w:r>
          </w:p>
        </w:tc>
      </w:tr>
      <w:tr w:rsidR="00CF6728" w:rsidRPr="007B25FB" w14:paraId="56C28DB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4202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159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3084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zum Entscheidungsgremium. Weil man quasi da Diskussionen abgeschlossen hat.</w:t>
            </w:r>
          </w:p>
        </w:tc>
      </w:tr>
      <w:tr w:rsidR="00CF6728" w:rsidRPr="007B25FB" w14:paraId="65F6E91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4CA6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6A2F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Weswegen einen Entscheider / Also, letztendlich ist es schon so, der </w:t>
            </w:r>
          </w:p>
        </w:tc>
      </w:tr>
      <w:tr w:rsidR="00CF6728" w:rsidRPr="007B25FB" w14:paraId="5C03E5A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943B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81E6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Aktionsverantwortliche ist letztendlich der letzte, der das letzte Wort hätte. </w:t>
            </w:r>
          </w:p>
        </w:tc>
      </w:tr>
      <w:tr w:rsidR="00CF6728" w:rsidRPr="007B25FB" w14:paraId="0621456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D4DD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12B9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Sag ich mal so, ne? Aber wir arbeiten sehr kollaborativ zusammen und deswegen, </w:t>
            </w:r>
          </w:p>
        </w:tc>
      </w:tr>
      <w:tr w:rsidR="00CF6728" w:rsidRPr="007B25FB" w14:paraId="7BAA116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121D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D0F2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ja  verschiedene.</w:t>
            </w:r>
          </w:p>
        </w:tc>
      </w:tr>
      <w:tr w:rsidR="00CF6728" w:rsidRPr="007B25FB" w14:paraId="2BAC3AD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B2B0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FBB9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[0:12:26.4]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Darf ich gerade noch mal rückfragen? Also, weil das ist nämlich tatsächlich </w:t>
            </w:r>
          </w:p>
        </w:tc>
      </w:tr>
      <w:tr w:rsidR="00CF6728" w:rsidRPr="007B25FB" w14:paraId="4B848D5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B142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16DF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ein Punkt, der mir noch nicht ganz klar ist, weil Sie auch eben sagten, "Ja, </w:t>
            </w:r>
          </w:p>
        </w:tc>
      </w:tr>
      <w:tr w:rsidR="00CF6728" w:rsidRPr="007B25FB" w14:paraId="495ADA1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F696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B2E4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dann entscheide ich das als Aktionsverantwortliche ". Heißt das dann, dass im </w:t>
            </w:r>
          </w:p>
        </w:tc>
      </w:tr>
      <w:tr w:rsidR="00CF6728" w:rsidRPr="007B25FB" w14:paraId="46976B7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D9A1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C65B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Falle eines Kompro(mis?) / Also, wenn es jetzt Fifty-Fifty ist, dass Sie dann </w:t>
            </w:r>
          </w:p>
        </w:tc>
      </w:tr>
      <w:tr w:rsidR="00CF6728" w:rsidRPr="007B25FB" w14:paraId="50FBBA7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24E0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768C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sagen "Okay, es ist ja sowieso meine Sache, ich setzte es um. Dann machen wir </w:t>
            </w:r>
          </w:p>
        </w:tc>
      </w:tr>
      <w:tr w:rsidR="00CF6728" w:rsidRPr="007B25FB" w14:paraId="46C13EA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E349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43CE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das jetzt so" Also,  da (unverständlich) </w:t>
            </w:r>
          </w:p>
        </w:tc>
      </w:tr>
      <w:tr w:rsidR="00CF6728" w:rsidRPr="007B25FB" w14:paraId="4583D0A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DC3F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2D9A2" w14:textId="38F29B4D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[0:12:55.3]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Hmhm (bejahend) / Also, es kommt auf den (Inhalt), sage ich mal, die </w:t>
            </w:r>
          </w:p>
        </w:tc>
      </w:tr>
      <w:tr w:rsidR="00CF6728" w:rsidRPr="007B25FB" w14:paraId="39538BF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958D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2CBD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sensiblen Daten an. Worum es sich genau handelt. Manchmal denke ich mir so, wenn </w:t>
            </w:r>
          </w:p>
        </w:tc>
      </w:tr>
      <w:tr w:rsidR="00CF6728" w:rsidRPr="007B25FB" w14:paraId="5F8C5A6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D62C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3B3F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es etwas sehr Lapidares ist und dann spare ich auch die Zeit, sag ich mal, und </w:t>
            </w:r>
          </w:p>
        </w:tc>
      </w:tr>
      <w:tr w:rsidR="00CF6728" w:rsidRPr="007B25FB" w14:paraId="7EB9916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61B4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1738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es muss nicht alles diskutiert werden. Dann gibt es auch einfach Vorgaben und </w:t>
            </w:r>
          </w:p>
        </w:tc>
      </w:tr>
      <w:tr w:rsidR="00CF6728" w:rsidRPr="007B25FB" w14:paraId="088DAD7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BFF5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EE40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Entscheidungen, die dann einfach der Aktionsverantwortliche selbst treffen kann. </w:t>
            </w:r>
          </w:p>
        </w:tc>
      </w:tr>
      <w:tr w:rsidR="00CF6728" w:rsidRPr="007B25FB" w14:paraId="7C7907C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4836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2B43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Und bei den anderen Entscheidungen, wo Sie sagen, " Ja, okay, ne, Fity-Fifty. </w:t>
            </w:r>
          </w:p>
        </w:tc>
      </w:tr>
      <w:tr w:rsidR="00CF6728" w:rsidRPr="007B25FB" w14:paraId="5C38B13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C876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27AA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Oder es gibt keine klare Mehrheit." Das stimmt schon. Eigentlich hätte der </w:t>
            </w:r>
          </w:p>
        </w:tc>
      </w:tr>
      <w:tr w:rsidR="00CF6728" w:rsidRPr="007B25FB" w14:paraId="0CF78F0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33C3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9A40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Aktionsverantwortliche das letzte Wort und könnte dann auch sagen, "Okay, ich </w:t>
            </w:r>
          </w:p>
        </w:tc>
      </w:tr>
      <w:tr w:rsidR="00CF6728" w:rsidRPr="007B25FB" w14:paraId="2DF4DC2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675C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2222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verstehe beide Argumente oder beide Sichtweisen von den zwei Parteien - sag ich </w:t>
            </w:r>
          </w:p>
        </w:tc>
      </w:tr>
      <w:tr w:rsidR="00CF6728" w:rsidRPr="007B25FB" w14:paraId="6F81D61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DAD0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4245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mal. Wir machen es jetzt doch / Wir entscheiden uns so und so, für die aus den </w:t>
            </w:r>
          </w:p>
        </w:tc>
      </w:tr>
      <w:tr w:rsidR="00CF6728" w:rsidRPr="007B25FB" w14:paraId="5EC131B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E558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489A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und den Gründen."</w:t>
            </w:r>
          </w:p>
        </w:tc>
      </w:tr>
      <w:tr w:rsidR="00CF6728" w:rsidRPr="007B25FB" w14:paraId="13D8FDD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E25B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968D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Es wird aber natürlich bemüht immer alle irgendwie glücklich zu machen.</w:t>
            </w:r>
          </w:p>
        </w:tc>
      </w:tr>
      <w:tr w:rsidR="00CF6728" w:rsidRPr="007B25FB" w14:paraId="0784234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FF2B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FDBE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[0:13:40.5]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Okay. Cool. Und, von den, also diesen Umsetzern und Nutzern sind auch </w:t>
            </w:r>
          </w:p>
        </w:tc>
      </w:tr>
      <w:tr w:rsidR="00CF6728" w:rsidRPr="007B25FB" w14:paraId="33824AC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B40D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4AD8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welche in dem Aktionstreffen dabei?</w:t>
            </w:r>
          </w:p>
        </w:tc>
      </w:tr>
      <w:tr w:rsidR="00CF6728" w:rsidRPr="007B25FB" w14:paraId="7C79EC7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C286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715BE" w14:textId="083D576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[0:13:49.9]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Nutzer, teilweise. Eigentlich nicht. Also, Nutzer sehe ich also die </w:t>
            </w:r>
          </w:p>
        </w:tc>
      </w:tr>
      <w:tr w:rsidR="00CF6728" w:rsidRPr="007B25FB" w14:paraId="1FBA82C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0A3C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73B4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Zielgruppe. Zum Beispiel</w:t>
            </w:r>
          </w:p>
        </w:tc>
      </w:tr>
      <w:tr w:rsidR="00CF6728" w:rsidRPr="007B25FB" w14:paraId="2897411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8515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5DEF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[0:13:58.3]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Genau.</w:t>
            </w:r>
          </w:p>
        </w:tc>
      </w:tr>
      <w:tr w:rsidR="00CF6728" w:rsidRPr="007B25FB" w14:paraId="5BD8F99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99C6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2BF7C" w14:textId="4E3C1051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[0:13:58.7]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Ne, wenn wir jetzt von Flyer sprechen, ne? (unverständlich) sind es entweder </w:t>
            </w:r>
          </w:p>
        </w:tc>
      </w:tr>
      <w:tr w:rsidR="00CF6728" w:rsidRPr="007B25FB" w14:paraId="69C0226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C3EA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D090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die Unternehmen oder die Studierenden, die bei uns jetzt die Zielgruppe sind. </w:t>
            </w:r>
          </w:p>
        </w:tc>
      </w:tr>
      <w:tr w:rsidR="00CF6728" w:rsidRPr="007B25FB" w14:paraId="56D30C2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42FC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A53F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Von daher nein.</w:t>
            </w:r>
          </w:p>
        </w:tc>
      </w:tr>
      <w:tr w:rsidR="00CF6728" w:rsidRPr="007B25FB" w14:paraId="1306D26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7336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CB9F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Die Umsetzer? Wenn wir jetzt beim konkreten Flyer bleiben, auch nicht unbedingt. </w:t>
            </w:r>
          </w:p>
        </w:tc>
      </w:tr>
      <w:tr w:rsidR="00CF6728" w:rsidRPr="007B25FB" w14:paraId="5AFC7AE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3AB6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191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3D91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Die Grafikerin wird dann zwar wiederum mit den Entscheidungen konfrontiert. Und </w:t>
            </w:r>
          </w:p>
        </w:tc>
      </w:tr>
      <w:tr w:rsidR="00CF6728" w:rsidRPr="007B25FB" w14:paraId="3711F44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3120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7A64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dann gibt es dann auch noch Rücksprache mit der Grafikerin zum Beispiel. Aber </w:t>
            </w:r>
          </w:p>
        </w:tc>
      </w:tr>
      <w:tr w:rsidR="00CF6728" w:rsidRPr="007B25FB" w14:paraId="006B5F0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58B3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A3F4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nicht unbedingt.</w:t>
            </w:r>
          </w:p>
        </w:tc>
      </w:tr>
      <w:tr w:rsidR="00CF6728" w:rsidRPr="007B25FB" w14:paraId="6E515AA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8E17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E50D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Was es allerdings noch gibt / Nein, gab es Experte? Oder irgendwas? "Auskenner". </w:t>
            </w:r>
          </w:p>
        </w:tc>
      </w:tr>
      <w:tr w:rsidR="00CF6728" w:rsidRPr="007B25FB" w14:paraId="267F704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FC6E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D9CA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Das ist wahrscheinlich mit Experte gemeint.  Zum Beispiel bei der </w:t>
            </w:r>
          </w:p>
        </w:tc>
      </w:tr>
      <w:tr w:rsidR="00CF6728" w:rsidRPr="007B25FB" w14:paraId="24C1417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279C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7A7E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Bestandsanalyse, wurden halt auch Experteninterviews durchgeführt. Das ist aber, </w:t>
            </w:r>
          </w:p>
        </w:tc>
      </w:tr>
      <w:tr w:rsidR="00CF6728" w:rsidRPr="007B25FB" w14:paraId="35A9E8F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9E02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820A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glaube ich, eher in einer Methodik. Also, jetzt nicht in einem </w:t>
            </w:r>
          </w:p>
        </w:tc>
      </w:tr>
      <w:tr w:rsidR="00CF6728" w:rsidRPr="007B25FB" w14:paraId="479508C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AD89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5088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Entscheidungsprozess gesehen. Wobei beim strategischen / Zum Beispiel bei einem </w:t>
            </w:r>
          </w:p>
        </w:tc>
      </w:tr>
      <w:tr w:rsidR="00CF6728" w:rsidRPr="007B25FB" w14:paraId="37C5048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F473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BCFF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Konzept, das wir ausgearbeitet haben. Haben wir schon,  zum Beispiel einen </w:t>
            </w:r>
          </w:p>
        </w:tc>
      </w:tr>
      <w:tr w:rsidR="00CF6728" w:rsidRPr="007B25FB" w14:paraId="1506F92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C715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3C69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Partner noch mal angefragt, der besonders Expertise hat in Unternehmenskontakten.</w:t>
            </w:r>
          </w:p>
        </w:tc>
      </w:tr>
      <w:tr w:rsidR="00CF6728" w:rsidRPr="007B25FB" w14:paraId="3A8A5E0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14CF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3A7D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 Da wurde er quasi noch mal so ein bisschen "angehört" oder (unverständlich) um  </w:t>
            </w:r>
          </w:p>
        </w:tc>
      </w:tr>
      <w:tr w:rsidR="00CF6728" w:rsidRPr="007B25FB" w14:paraId="1F450B6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5657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17D6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Meinung gebeten. Aber letztendlich ist er auch Teil des Beratungsteams und </w:t>
            </w:r>
          </w:p>
        </w:tc>
      </w:tr>
      <w:tr w:rsidR="00CF6728" w:rsidRPr="007B25FB" w14:paraId="76EB182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405C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D769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entscheidet letztendlich  (unverständlich) Entscheidungsgremiums.</w:t>
            </w:r>
          </w:p>
        </w:tc>
      </w:tr>
      <w:tr w:rsidR="00CF6728" w:rsidRPr="007B25FB" w14:paraId="3DACFC2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B85D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A369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[0:15:05.9]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Okay. Super. Gut. Sie haben das ja gerade eben schon ein bisschen </w:t>
            </w:r>
          </w:p>
        </w:tc>
      </w:tr>
      <w:tr w:rsidR="00CF6728" w:rsidRPr="007B25FB" w14:paraId="0FFC69D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2079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AC24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angefangen zu erklären mit Ihrem Entscheidungsprozess. Deswegen habe ich gesagt, </w:t>
            </w:r>
          </w:p>
        </w:tc>
      </w:tr>
      <w:tr w:rsidR="00CF6728" w:rsidRPr="007B25FB" w14:paraId="546316C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48E6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8F67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dass der so schön war, weil da schon so vieles drin war. Also, ich frage mich, </w:t>
            </w:r>
          </w:p>
        </w:tc>
      </w:tr>
      <w:tr w:rsidR="00CF6728" w:rsidRPr="007B25FB" w14:paraId="6B53C29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DC64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D7B6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wie genau werden diese Daten und Informationen generiert? Also, wenn Sie darauf </w:t>
            </w:r>
          </w:p>
        </w:tc>
      </w:tr>
      <w:tr w:rsidR="00CF6728" w:rsidRPr="007B25FB" w14:paraId="05C0137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DAA4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9092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noch mal ein bisschen, ganz kurz, eingehen könnten. Weil wie gesagt, Sie haben </w:t>
            </w:r>
          </w:p>
        </w:tc>
      </w:tr>
      <w:tr w:rsidR="00CF6728" w:rsidRPr="007B25FB" w14:paraId="423E26D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7022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AC17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es ja schon ein bisschen auch erläutert. (unverständlich) </w:t>
            </w:r>
          </w:p>
        </w:tc>
      </w:tr>
      <w:tr w:rsidR="00CF6728" w:rsidRPr="007B25FB" w14:paraId="39819C3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4C9C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D3EDD" w14:textId="5E4F9443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[0:15:30.1]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Nein, (unverständlich) da ist es auch wieder. Das war nämlich auch so eine </w:t>
            </w:r>
          </w:p>
        </w:tc>
      </w:tr>
      <w:tr w:rsidR="00CF6728" w:rsidRPr="007B25FB" w14:paraId="4273A3B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3EF4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07C0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Frage, wo ich bei dem konkreten Beispiel, was ich jetzt im Kopf habe, einen </w:t>
            </w:r>
          </w:p>
        </w:tc>
      </w:tr>
      <w:tr w:rsidR="00CF6728" w:rsidRPr="007B25FB" w14:paraId="29B4EB3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D594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808C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Flyer, nicht so genau beantworten kann. Was jetzt zum Beispiel wieder was größer </w:t>
            </w:r>
          </w:p>
        </w:tc>
      </w:tr>
      <w:tr w:rsidR="00CF6728" w:rsidRPr="007B25FB" w14:paraId="288F873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1918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8A00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ist, ist zum Beispiel, wir arbeiten auch an dem Konzept zum e-Portfolio aus. Das </w:t>
            </w:r>
          </w:p>
        </w:tc>
      </w:tr>
      <w:tr w:rsidR="00CF6728" w:rsidRPr="007B25FB" w14:paraId="23E0436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3AAB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9F95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ist jetzt eigentlich auch eine Aktion.  Dafür bin ich auch verantwortlich. Da </w:t>
            </w:r>
          </w:p>
        </w:tc>
      </w:tr>
      <w:tr w:rsidR="00CF6728" w:rsidRPr="007B25FB" w14:paraId="2B6F81C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7498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C518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haben wir zum Beispiel uns halt erst mal über die Ziele definiert, überlegt: </w:t>
            </w:r>
          </w:p>
        </w:tc>
      </w:tr>
      <w:tr w:rsidR="00CF6728" w:rsidRPr="007B25FB" w14:paraId="1F7DE9D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286E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D72E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"Okay, was bezwecken wir mit diesen e-Portfolio?", "Was soll es bringen?", "Wem </w:t>
            </w:r>
          </w:p>
        </w:tc>
      </w:tr>
      <w:tr w:rsidR="00CF6728" w:rsidRPr="007B25FB" w14:paraId="4960742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1134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C944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soll es was bringen?", "Wie wollen wir das implementieren?", "Wann wollen wir </w:t>
            </w:r>
          </w:p>
        </w:tc>
      </w:tr>
      <w:tr w:rsidR="00CF6728" w:rsidRPr="007B25FB" w14:paraId="1D7D07C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5D82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17ED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das implementieren?" usw.</w:t>
            </w:r>
          </w:p>
        </w:tc>
      </w:tr>
      <w:tr w:rsidR="00CF6728" w:rsidRPr="007B25FB" w14:paraId="3C8DE98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0442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40E8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[0:16:02.9]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Das würde aber in einer Videokonferenz gemacht, ne?</w:t>
            </w:r>
          </w:p>
        </w:tc>
      </w:tr>
      <w:tr w:rsidR="00CF6728" w:rsidRPr="007B25FB" w14:paraId="390FDB1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5629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54189" w14:textId="117478F4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[0:16:05.4]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Nein. </w:t>
            </w:r>
          </w:p>
        </w:tc>
      </w:tr>
      <w:tr w:rsidR="00CF6728" w:rsidRPr="007B25FB" w14:paraId="01AE948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4F5A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0912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[0:16:05.8]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Ah ha.</w:t>
            </w:r>
          </w:p>
        </w:tc>
      </w:tr>
      <w:tr w:rsidR="00CF6728" w:rsidRPr="007B25FB" w14:paraId="6FE1F34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52B2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559C8" w14:textId="07D69D05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[0:16:06.6]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Das </w:t>
            </w:r>
            <w:proofErr w:type="gramStart"/>
            <w:r w:rsidRPr="007B25FB">
              <w:rPr>
                <w:rFonts w:ascii="Arial" w:eastAsia="Arial" w:hAnsi="Arial" w:cs="Arial"/>
                <w:color w:val="000000"/>
              </w:rPr>
              <w:t>wurde quasi</w:t>
            </w:r>
            <w:proofErr w:type="gramEnd"/>
            <w:r w:rsidRPr="007B25FB">
              <w:rPr>
                <w:rFonts w:ascii="Arial" w:eastAsia="Arial" w:hAnsi="Arial" w:cs="Arial"/>
                <w:color w:val="000000"/>
              </w:rPr>
              <w:t xml:space="preserve"> mit MIR oder mit meinen Gedanken quasi</w:t>
            </w:r>
          </w:p>
        </w:tc>
      </w:tr>
      <w:tr w:rsidR="00CF6728" w:rsidRPr="007B25FB" w14:paraId="3B5CBBA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E7EF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223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904D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[0:16:10.4]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Ah! Okay.</w:t>
            </w:r>
          </w:p>
        </w:tc>
      </w:tr>
      <w:tr w:rsidR="00CF6728" w:rsidRPr="007B25FB" w14:paraId="7D1CBF8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6B01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DEFFF" w14:textId="292F69AA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[0:16:10.9]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Erst mal erstellt (lacht). Quasi so ein kleine / Also, so ein paar Ziele </w:t>
            </w:r>
          </w:p>
        </w:tc>
      </w:tr>
      <w:tr w:rsidR="00CF6728" w:rsidRPr="007B25FB" w14:paraId="6361F3D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BCF1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3C53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einfach mal formuliert. Und so mit meinem Hiwi zusammen, haben wir quasi so </w:t>
            </w:r>
          </w:p>
        </w:tc>
      </w:tr>
      <w:tr w:rsidR="00CF6728" w:rsidRPr="007B25FB" w14:paraId="757532A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3B08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7305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diesen Brainstorming gemacht. Und dann haben wir das quasi rund aufgeschrieben </w:t>
            </w:r>
          </w:p>
        </w:tc>
      </w:tr>
      <w:tr w:rsidR="00CF6728" w:rsidRPr="007B25FB" w14:paraId="0AC47F5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5C08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714C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auf einen, ja, wie eine Powerpoint war das dieses Mal zum Beispiel. Und haben </w:t>
            </w:r>
          </w:p>
        </w:tc>
      </w:tr>
      <w:tr w:rsidR="00CF6728" w:rsidRPr="007B25FB" w14:paraId="0802FB1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6FCA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7AC1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das dann genommen und mit der Gruppe das diskutiert. Und gesagt so und so. Das </w:t>
            </w:r>
          </w:p>
        </w:tc>
      </w:tr>
      <w:tr w:rsidR="00CF6728" w:rsidRPr="007B25FB" w14:paraId="00D6733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7E61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3E64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dann die/</w:t>
            </w:r>
          </w:p>
        </w:tc>
      </w:tr>
      <w:tr w:rsidR="00CF6728" w:rsidRPr="007B25FB" w14:paraId="0FF1097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DA4C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7EDF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[0:16:29.6]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Und die Treffen mit dem Hiwi das war vor Ort? Oder welche?</w:t>
            </w:r>
          </w:p>
        </w:tc>
      </w:tr>
      <w:tr w:rsidR="00CF6728" w:rsidRPr="007B25FB" w14:paraId="37F90F8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4701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E2BF5" w14:textId="51B989F3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[0:16:34.9]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Mit dem Hiwi war es leider auch eben also alles online. Genau, auch wieder </w:t>
            </w:r>
          </w:p>
        </w:tc>
      </w:tr>
      <w:tr w:rsidR="00CF6728" w:rsidRPr="007B25FB" w14:paraId="1CF8E36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65AE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94E9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über MS Teams wie ein (unverständlich) für mich fühlt es sich an wie </w:t>
            </w:r>
          </w:p>
        </w:tc>
      </w:tr>
      <w:tr w:rsidR="00CF6728" w:rsidRPr="007B25FB" w14:paraId="60C32A1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9AE0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5524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mittlerweile eine normale Besprechung (beide lachen) Das ist schlimm, aber ja. </w:t>
            </w:r>
          </w:p>
        </w:tc>
      </w:tr>
      <w:tr w:rsidR="00CF6728" w:rsidRPr="007B25FB" w14:paraId="134FF68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19CB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566A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Also, genau, über MS Teams haben wir das also besprochen. Und dann halt </w:t>
            </w:r>
          </w:p>
        </w:tc>
      </w:tr>
      <w:tr w:rsidR="00CF6728" w:rsidRPr="007B25FB" w14:paraId="371DF9D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1550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90D3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Brainstorming gemacht. Wir haben jetzt aber auch keine anderen Medien dafür </w:t>
            </w:r>
          </w:p>
        </w:tc>
      </w:tr>
      <w:tr w:rsidR="00CF6728" w:rsidRPr="007B25FB" w14:paraId="73A1437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6595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D325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benutzt. Also kein, irgendwie Mindmap oder so was dann aufgezeichnet. Was  wir </w:t>
            </w:r>
          </w:p>
        </w:tc>
      </w:tr>
      <w:tr w:rsidR="00CF6728" w:rsidRPr="007B25FB" w14:paraId="21BA50E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622D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380A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vielleicht sonst auch vor Ort gemacht hätten. Das kann sein. Also, wir haben </w:t>
            </w:r>
          </w:p>
        </w:tc>
      </w:tr>
      <w:tr w:rsidR="00CF6728" w:rsidRPr="007B25FB" w14:paraId="51C5FF1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E21B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FDF4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dann einfach nur gesprochen und dann die Ziele eben formuliert. In einer </w:t>
            </w:r>
          </w:p>
        </w:tc>
      </w:tr>
      <w:tr w:rsidR="00CF6728" w:rsidRPr="007B25FB" w14:paraId="183E250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8BE3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65D8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Excel-Tabelle halt über einen Screen geteilt, Bildschirm geteilt, und dann halt </w:t>
            </w:r>
          </w:p>
        </w:tc>
      </w:tr>
      <w:tr w:rsidR="00CF6728" w:rsidRPr="007B25FB" w14:paraId="1D9D3CC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F97D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02D0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die Ziele ausgeschrieben. Und, genau, dann diese Ziele, dann einmal noch kurz </w:t>
            </w:r>
          </w:p>
        </w:tc>
      </w:tr>
      <w:tr w:rsidR="00CF6728" w:rsidRPr="007B25FB" w14:paraId="63B0964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1EEE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6950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intern mit meinem Chef also kurz abgestimmt, dass das soweit auch von ihm aus zu </w:t>
            </w:r>
          </w:p>
        </w:tc>
      </w:tr>
      <w:tr w:rsidR="00CF6728" w:rsidRPr="007B25FB" w14:paraId="6A2E36F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1B5C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8400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dem Interesse dieser Aktion auch entspricht. Und dann dem Team vorgestellt, dem </w:t>
            </w:r>
          </w:p>
        </w:tc>
      </w:tr>
      <w:tr w:rsidR="00CF6728" w:rsidRPr="007B25FB" w14:paraId="3693B71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FB8D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3B7E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Aktionsteam.</w:t>
            </w:r>
          </w:p>
        </w:tc>
      </w:tr>
      <w:tr w:rsidR="00CF6728" w:rsidRPr="007B25FB" w14:paraId="239E5CA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2FB5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01AB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[0:17:26.7]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Genau. Und jetzt kommen wir zu dieser Vorstellung. Also, Sie haben gesagt </w:t>
            </w:r>
          </w:p>
        </w:tc>
      </w:tr>
      <w:tr w:rsidR="00CF6728" w:rsidRPr="007B25FB" w14:paraId="4492F1D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4B7D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DE97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sie machen dann meistens oft eine Powerpoint-Präsentation, die dann dem Team </w:t>
            </w:r>
          </w:p>
        </w:tc>
      </w:tr>
      <w:tr w:rsidR="00CF6728" w:rsidRPr="007B25FB" w14:paraId="4358BAF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5B7D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AF6B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vorgestellt wird, ne?</w:t>
            </w:r>
          </w:p>
        </w:tc>
      </w:tr>
      <w:tr w:rsidR="00CF6728" w:rsidRPr="007B25FB" w14:paraId="2D07771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9EEA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52A60" w14:textId="28704F1B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[0:17:35.2]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Genau. Also, bei uns ist das jetzt eine Powerpoint. Ich kenne aber auch </w:t>
            </w:r>
          </w:p>
        </w:tc>
      </w:tr>
      <w:tr w:rsidR="00CF6728" w:rsidRPr="007B25FB" w14:paraId="46BEB87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FD15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EF4B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jetzt  bei anderen Dokumenten, wo es jetzt zum Beispiel ein Inhaltsverzeichnis </w:t>
            </w:r>
          </w:p>
        </w:tc>
      </w:tr>
      <w:tr w:rsidR="00CF6728" w:rsidRPr="007B25FB" w14:paraId="4751885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8937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DFFF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ist. Einfach ein Word-Dokument, was dann einfach geteilt wird über </w:t>
            </w:r>
          </w:p>
        </w:tc>
      </w:tr>
      <w:tr w:rsidR="00CF6728" w:rsidRPr="007B25FB" w14:paraId="0E8D638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9254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74E2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Bildschrimteilung. Und, genau, die Vorstellung läuft meistens über </w:t>
            </w:r>
          </w:p>
        </w:tc>
      </w:tr>
      <w:tr w:rsidR="00CF6728" w:rsidRPr="007B25FB" w14:paraId="7F87469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0824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2627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Bildschirmteilung im Moment.</w:t>
            </w:r>
          </w:p>
        </w:tc>
      </w:tr>
      <w:tr w:rsidR="00CF6728" w:rsidRPr="007B25FB" w14:paraId="6C51DD6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B076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72B3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[0:17:50.0]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Okay.</w:t>
            </w:r>
          </w:p>
        </w:tc>
      </w:tr>
      <w:tr w:rsidR="00CF6728" w:rsidRPr="007B25FB" w14:paraId="743815F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7C55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B2787" w14:textId="0B948354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[0:17:51.1]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Das halt jeder das Gleiche sieht.</w:t>
            </w:r>
          </w:p>
        </w:tc>
      </w:tr>
      <w:tr w:rsidR="00CF6728" w:rsidRPr="007B25FB" w14:paraId="18D4C98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0BB1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5568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[0:17:51.9]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Und diese Diskussionen, wie laufen die ab? Ist das dann im Gremium oder </w:t>
            </w:r>
          </w:p>
        </w:tc>
      </w:tr>
      <w:tr w:rsidR="00CF6728" w:rsidRPr="007B25FB" w14:paraId="45F4265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486D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255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548B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gibt es Breakout-Rooms, wo man sich vielleicht auch einmal kurz zurückziehen </w:t>
            </w:r>
          </w:p>
        </w:tc>
      </w:tr>
      <w:tr w:rsidR="00CF6728" w:rsidRPr="007B25FB" w14:paraId="3A1C4F1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FD3E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1789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kann? Und dann, ja, sagen wir mal so kleiner Entscheidungen zusammen diskutiert </w:t>
            </w:r>
          </w:p>
        </w:tc>
      </w:tr>
      <w:tr w:rsidR="00CF6728" w:rsidRPr="007B25FB" w14:paraId="0A4F2C9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2E01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C088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bevor man das dann wieder zu allen trägt?</w:t>
            </w:r>
          </w:p>
        </w:tc>
      </w:tr>
      <w:tr w:rsidR="00CF6728" w:rsidRPr="007B25FB" w14:paraId="3CDCC85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E234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D0C47" w14:textId="2DCF3ED8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[0:18:06.1]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Wir sind nicht so viele. Wir sind bei Aktionstreffen meistens zwischen, ja, </w:t>
            </w:r>
          </w:p>
        </w:tc>
      </w:tr>
      <w:tr w:rsidR="00CF6728" w:rsidRPr="007B25FB" w14:paraId="0F2DAD1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DEB6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C7A5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5, 6, 7 Personen maximal. Deswegen fällt / Breakout Rooms haben wir jetzt nicht. </w:t>
            </w:r>
          </w:p>
        </w:tc>
      </w:tr>
      <w:tr w:rsidR="00CF6728" w:rsidRPr="007B25FB" w14:paraId="2E4125C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5937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6DC5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Es wird meistens moderiert von der Aktionsverantwortlichen die Diskussion. Wie </w:t>
            </w:r>
          </w:p>
        </w:tc>
      </w:tr>
      <w:tr w:rsidR="00CF6728" w:rsidRPr="007B25FB" w14:paraId="4776C74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3AB3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B7DD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gesagt, erst kommen die Vorstellung und dann kommt halt das Feedback. Da gehen </w:t>
            </w:r>
          </w:p>
        </w:tc>
      </w:tr>
      <w:tr w:rsidR="00CF6728" w:rsidRPr="007B25FB" w14:paraId="5C2E6C1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75DB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2D91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wir meistens halt einfach der Reihe nach. Oder wenn einer eine Frage stellt, </w:t>
            </w:r>
          </w:p>
        </w:tc>
      </w:tr>
      <w:tr w:rsidR="00CF6728" w:rsidRPr="007B25FB" w14:paraId="05BCB77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5A56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7C56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dann wird halt vielleicht manchmal auch bei dem Thema dann kurz hängen geblieben.</w:t>
            </w:r>
          </w:p>
        </w:tc>
      </w:tr>
      <w:tr w:rsidR="00CF6728" w:rsidRPr="007B25FB" w14:paraId="7F75B0C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823A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CB76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 Dann gibt jeder quasi so ein bisschen seine Meinung dazu.</w:t>
            </w:r>
          </w:p>
        </w:tc>
      </w:tr>
      <w:tr w:rsidR="00CF6728" w:rsidRPr="007B25FB" w14:paraId="134A90E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CB15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D379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[0:18:34.1]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Okay. Gut. So, jetzt kommen wir zum Entscheidungsprozess. Nein, quatsch! </w:t>
            </w:r>
          </w:p>
        </w:tc>
      </w:tr>
      <w:tr w:rsidR="00CF6728" w:rsidRPr="007B25FB" w14:paraId="698051A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5706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585F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Moment. An diesen Optionenformulierungen da sind wir. Jetzt bin ich verrutscht. </w:t>
            </w:r>
          </w:p>
        </w:tc>
      </w:tr>
      <w:tr w:rsidR="00CF6728" w:rsidRPr="007B25FB" w14:paraId="119F9EC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A65F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681D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Also, Sie haben dann, wie gesagt vorgestellt, was es an Optionen gibt. </w:t>
            </w:r>
          </w:p>
        </w:tc>
      </w:tr>
      <w:tr w:rsidR="00CF6728" w:rsidRPr="007B25FB" w14:paraId="2178BD5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AD5F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F3BDF" w14:textId="67EF956D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[0:18:50.3]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Hmhm (bejahend).</w:t>
            </w:r>
          </w:p>
        </w:tc>
      </w:tr>
      <w:tr w:rsidR="00CF6728" w:rsidRPr="007B25FB" w14:paraId="6194D89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5937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63D2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[0:18:51.2]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Und wie werden die dann bewertet innerhalb des Teams? Haben die Mitglieder </w:t>
            </w:r>
          </w:p>
        </w:tc>
      </w:tr>
      <w:tr w:rsidR="00CF6728" w:rsidRPr="007B25FB" w14:paraId="3A4B0C2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6B18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5BEF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dann die Möglichkeit zu sagen, " Ja, das finden wir gut" oder "Das finden wir </w:t>
            </w:r>
          </w:p>
        </w:tc>
      </w:tr>
      <w:tr w:rsidR="00CF6728" w:rsidRPr="007B25FB" w14:paraId="2477D2C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DFD8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3DC5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nicht gut." Oder wird das vielleicht auch aufgeschrieben?</w:t>
            </w:r>
          </w:p>
        </w:tc>
      </w:tr>
      <w:tr w:rsidR="00CF6728" w:rsidRPr="007B25FB" w14:paraId="505FED1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E4E2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9D011" w14:textId="734724E8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[0:19:02.1]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Also, aufgeschrieben wird es nur im </w:t>
            </w:r>
            <w:proofErr w:type="gramStart"/>
            <w:r w:rsidRPr="007B25FB">
              <w:rPr>
                <w:rFonts w:ascii="Arial" w:eastAsia="Arial" w:hAnsi="Arial" w:cs="Arial"/>
                <w:color w:val="000000"/>
              </w:rPr>
              <w:t>Protokoll letztendlich</w:t>
            </w:r>
            <w:proofErr w:type="gramEnd"/>
            <w:r w:rsidRPr="007B25FB">
              <w:rPr>
                <w:rFonts w:ascii="Arial" w:eastAsia="Arial" w:hAnsi="Arial" w:cs="Arial"/>
                <w:color w:val="000000"/>
              </w:rPr>
              <w:t xml:space="preserve"> später. Wobei </w:t>
            </w:r>
          </w:p>
        </w:tc>
      </w:tr>
      <w:tr w:rsidR="00CF6728" w:rsidRPr="007B25FB" w14:paraId="4D12E18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7B88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E710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halt wir auch meistens mehr halt so ein Ergebnisprotokoll schreiben. Also dann, </w:t>
            </w:r>
          </w:p>
        </w:tc>
      </w:tr>
      <w:tr w:rsidR="00CF6728" w:rsidRPr="007B25FB" w14:paraId="4683FC4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3A70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C8CD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wird nicht festgehalten Person A fand Option B besser. Also, meistens nicht, </w:t>
            </w:r>
          </w:p>
        </w:tc>
      </w:tr>
      <w:tr w:rsidR="00CF6728" w:rsidRPr="007B25FB" w14:paraId="350BC80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135E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D0B0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sondern, das wird dann wirklich eher dann an den / Also, einfach, um es uns zu </w:t>
            </w:r>
          </w:p>
        </w:tc>
      </w:tr>
      <w:tr w:rsidR="00CF6728" w:rsidRPr="007B25FB" w14:paraId="0B3F426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69EC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4E12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vereinfachen geschrieben "Okay, die Gruppe hat sich entschieden für B." So. Oder </w:t>
            </w:r>
          </w:p>
        </w:tc>
      </w:tr>
      <w:tr w:rsidR="00CF6728" w:rsidRPr="007B25FB" w14:paraId="43B4C2A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2649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90D0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"Für das und das."</w:t>
            </w:r>
          </w:p>
        </w:tc>
      </w:tr>
      <w:tr w:rsidR="00CF6728" w:rsidRPr="007B25FB" w14:paraId="0ED0F32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C014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978E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 So, was war jetzt die Frage? Ob wir? / </w:t>
            </w:r>
          </w:p>
        </w:tc>
      </w:tr>
      <w:tr w:rsidR="00CF6728" w:rsidRPr="007B25FB" w14:paraId="5B2DF1C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D6EA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A885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[0:19:26.3]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Wie die Bewertung abläuft. Aber ich finde das (unverständlich) </w:t>
            </w:r>
          </w:p>
        </w:tc>
      </w:tr>
      <w:tr w:rsidR="00CF6728" w:rsidRPr="007B25FB" w14:paraId="6660640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1929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1C49C" w14:textId="77B316C6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[0:19:30.7]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Ja, genau. Es ist eigentlich wie eine Diskussion oder ein Feedback. Also, im </w:t>
            </w:r>
          </w:p>
        </w:tc>
      </w:tr>
      <w:tr w:rsidR="00CF6728" w:rsidRPr="007B25FB" w14:paraId="18A2DFC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9FB5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D200A" w14:textId="77777777" w:rsidR="00CF6728" w:rsidRPr="007B25FB" w:rsidRDefault="00747E0C">
            <w:pPr>
              <w:spacing w:after="0" w:line="240" w:lineRule="auto"/>
            </w:pPr>
            <w:proofErr w:type="spellStart"/>
            <w:r w:rsidRPr="007B25FB">
              <w:rPr>
                <w:rFonts w:ascii="Arial" w:eastAsia="Arial" w:hAnsi="Arial" w:cs="Arial"/>
                <w:color w:val="000000"/>
                <w:lang w:val="fr-FR"/>
              </w:rPr>
              <w:t>Rahmen</w:t>
            </w:r>
            <w:proofErr w:type="spellEnd"/>
            <w:r w:rsidRPr="007B25FB">
              <w:rPr>
                <w:rFonts w:ascii="Arial" w:eastAsia="Arial" w:hAnsi="Arial" w:cs="Arial"/>
                <w:color w:val="000000"/>
                <w:lang w:val="fr-FR"/>
              </w:rPr>
              <w:t xml:space="preserve"> / </w:t>
            </w:r>
            <w:proofErr w:type="gramStart"/>
            <w:r w:rsidRPr="007B25FB">
              <w:rPr>
                <w:rFonts w:ascii="Arial" w:eastAsia="Arial" w:hAnsi="Arial" w:cs="Arial"/>
                <w:color w:val="000000"/>
                <w:lang w:val="fr-FR"/>
              </w:rPr>
              <w:t>Quasi "tour</w:t>
            </w:r>
            <w:proofErr w:type="gramEnd"/>
            <w:r w:rsidRPr="007B25FB">
              <w:rPr>
                <w:rFonts w:ascii="Arial" w:eastAsia="Arial" w:hAnsi="Arial" w:cs="Arial"/>
                <w:color w:val="000000"/>
                <w:lang w:val="fr-FR"/>
              </w:rPr>
              <w:t xml:space="preserve"> de table".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Also  quasi, jeder nach / Einmal so ein bisschen </w:t>
            </w:r>
          </w:p>
        </w:tc>
      </w:tr>
      <w:tr w:rsidR="00CF6728" w:rsidRPr="007B25FB" w14:paraId="03BE2D6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F74F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7E16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dran und dann / </w:t>
            </w:r>
          </w:p>
        </w:tc>
      </w:tr>
      <w:tr w:rsidR="00CF6728" w:rsidRPr="007B25FB" w14:paraId="1D7F401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119E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C211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[0:19:40.6]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Okay.</w:t>
            </w:r>
          </w:p>
        </w:tc>
      </w:tr>
      <w:tr w:rsidR="00CF6728" w:rsidRPr="007B25FB" w14:paraId="324605B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A4AB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0DCDE" w14:textId="69232C7B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[0:19:41.3]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(unverständlich) schon ein Tenor.</w:t>
            </w:r>
          </w:p>
        </w:tc>
      </w:tr>
      <w:tr w:rsidR="00CF6728" w:rsidRPr="007B25FB" w14:paraId="37B00B1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5375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9990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[0:19:42.9]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Genau. Und ist da jeder verpflichtet sein Feedback zu geben oder ist das </w:t>
            </w:r>
          </w:p>
        </w:tc>
      </w:tr>
      <w:tr w:rsidR="00CF6728" w:rsidRPr="007B25FB" w14:paraId="46F094B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5522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CBCB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auch okay, wenn die Leute mal still sind und einfach nichts sagen?</w:t>
            </w:r>
          </w:p>
        </w:tc>
      </w:tr>
      <w:tr w:rsidR="00CF6728" w:rsidRPr="007B25FB" w14:paraId="06502DB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6215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287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935C2" w14:textId="77BF7B5E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[0:19:49.5]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Genau. Manche sagen auch so, "Mir ist es egal.", "Ich habe dazu keine </w:t>
            </w:r>
          </w:p>
        </w:tc>
      </w:tr>
      <w:tr w:rsidR="00CF6728" w:rsidRPr="007B25FB" w14:paraId="4F65F73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5AD7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BFFE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Meinung.","Ich bin mit beiden zufrieden.", "Ich kann mit beidem Leben" Genau, </w:t>
            </w:r>
          </w:p>
        </w:tc>
      </w:tr>
      <w:tr w:rsidR="00CF6728" w:rsidRPr="007B25FB" w14:paraId="6CF605E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919A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AB38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ist ja auch in Ordnung.</w:t>
            </w:r>
          </w:p>
        </w:tc>
      </w:tr>
      <w:tr w:rsidR="00CF6728" w:rsidRPr="007B25FB" w14:paraId="09B56B7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E44A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D196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[0:19:57.0]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Genau. Und jetzt kommen wir zum Abstimmungsprozess, also dem </w:t>
            </w:r>
          </w:p>
        </w:tc>
      </w:tr>
      <w:tr w:rsidR="00CF6728" w:rsidRPr="007B25FB" w14:paraId="02CE4B6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8EAF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B79D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Entscheidungsprozess. Da ist jetzt da meine Frage, wie läuft der genau ab? Also, </w:t>
            </w:r>
          </w:p>
        </w:tc>
      </w:tr>
      <w:tr w:rsidR="00CF6728" w:rsidRPr="007B25FB" w14:paraId="1FD3488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08D7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F9AD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wird das in die Runde gefragt? Und wenn die Leute antworten, wie machen die das? </w:t>
            </w:r>
          </w:p>
        </w:tc>
      </w:tr>
      <w:tr w:rsidR="00CF6728" w:rsidRPr="007B25FB" w14:paraId="7850D43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3100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ACF5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Heben die die Hand? Sagen die " Ja, das ist in Ordnung?", Schicken die einen </w:t>
            </w:r>
          </w:p>
        </w:tc>
      </w:tr>
      <w:tr w:rsidR="00CF6728" w:rsidRPr="007B25FB" w14:paraId="7DC2885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9D76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9AF2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Smiley? </w:t>
            </w:r>
          </w:p>
        </w:tc>
      </w:tr>
      <w:tr w:rsidR="00CF6728" w:rsidRPr="007B25FB" w14:paraId="58D1DF7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4A15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F0BBC" w14:textId="1F7BD4F8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[0:20:13.0]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Ja. Ja, manchmal diesen Daumen hoch. Gibt es mittlerweile bei MS Teams ja. </w:t>
            </w:r>
          </w:p>
        </w:tc>
      </w:tr>
      <w:tr w:rsidR="00CF6728" w:rsidRPr="007B25FB" w14:paraId="0B32174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6027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85D5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Oder so klatschen oder so was. Meistens formuliert dann / Also, haben wir quasi </w:t>
            </w:r>
          </w:p>
        </w:tc>
      </w:tr>
      <w:tr w:rsidR="00CF6728" w:rsidRPr="007B25FB" w14:paraId="2431D4D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46AB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FD45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am Ende der Formulierungsrunde oder des Feedbackrunde. Vorher frage ich halt </w:t>
            </w:r>
          </w:p>
        </w:tc>
      </w:tr>
      <w:tr w:rsidR="00CF6728" w:rsidRPr="007B25FB" w14:paraId="5F46886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FF23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CBA5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einfach / Formuliere ich quasi eine fertige Frage. Sage ich: "Beschließen wir </w:t>
            </w:r>
          </w:p>
        </w:tc>
      </w:tr>
      <w:tr w:rsidR="00CF6728" w:rsidRPr="007B25FB" w14:paraId="63455EF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CCD7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2F81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dann, das wir es jetzt so und so machen. Habe ich das jetzt von euch allen so </w:t>
            </w:r>
          </w:p>
        </w:tc>
      </w:tr>
      <w:tr w:rsidR="00CF6728" w:rsidRPr="007B25FB" w14:paraId="40BCD73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992F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8922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richtig verstanden?" Mit den und den Änderungen noch vielleicht. Und dann kommt </w:t>
            </w:r>
          </w:p>
        </w:tc>
      </w:tr>
      <w:tr w:rsidR="00CF6728" w:rsidRPr="007B25FB" w14:paraId="052FB61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A018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A2F2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entweder halt einfach nur Nicken in die Kamera oder so einen Daumen zum Beispiel.</w:t>
            </w:r>
          </w:p>
        </w:tc>
      </w:tr>
      <w:tr w:rsidR="00CF6728" w:rsidRPr="007B25FB" w14:paraId="2A594C4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9A92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A653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 Wenn es dann irgendwie so ein Kopfschütteln gibt, dann sagt der meistens noch </w:t>
            </w:r>
          </w:p>
        </w:tc>
      </w:tr>
      <w:tr w:rsidR="00CF6728" w:rsidRPr="007B25FB" w14:paraId="30BDF09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088F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3AD5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was. Aber / Und erklärt seinen quasi sein Kopfschütteln. Ja.</w:t>
            </w:r>
          </w:p>
        </w:tc>
      </w:tr>
      <w:tr w:rsidR="00CF6728" w:rsidRPr="007B25FB" w14:paraId="268B06F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3D91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B904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[0:20:53.6]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Okay. Wie wird mit den Leuten umgegangen, die / Ja, die halt dagegen sind? </w:t>
            </w:r>
          </w:p>
        </w:tc>
      </w:tr>
      <w:tr w:rsidR="00CF6728" w:rsidRPr="007B25FB" w14:paraId="358C775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6A59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B81B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Die nicht so erfreut über die Entscheidung sind?</w:t>
            </w:r>
          </w:p>
        </w:tc>
      </w:tr>
      <w:tr w:rsidR="00CF6728" w:rsidRPr="007B25FB" w14:paraId="43432F8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A217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381B1" w14:textId="3261147F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[0:21:02.9]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Die, die den Kopf schütteln, da ist ja noch die Entscheidung noch nicht </w:t>
            </w:r>
          </w:p>
        </w:tc>
      </w:tr>
      <w:tr w:rsidR="00CF6728" w:rsidRPr="007B25FB" w14:paraId="6AAC886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2374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FDA0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getroffen. Das heißt, ich frage und dann schütteln sie den Kopf. Dann gehen wir </w:t>
            </w:r>
          </w:p>
        </w:tc>
      </w:tr>
      <w:tr w:rsidR="00CF6728" w:rsidRPr="007B25FB" w14:paraId="5204A4A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997E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66E5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meistens auf den Kritikpunkt ein. Und manchmal komme ich dann zu so einem/  Zum </w:t>
            </w:r>
          </w:p>
        </w:tc>
      </w:tr>
      <w:tr w:rsidR="00CF6728" w:rsidRPr="007B25FB" w14:paraId="738930B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D5D5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338D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Beispiel sage ich dann "Okay, ich überlege  mir noch mal eine </w:t>
            </w:r>
          </w:p>
        </w:tc>
      </w:tr>
      <w:tr w:rsidR="00CF6728" w:rsidRPr="007B25FB" w14:paraId="02F0673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F437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CC5E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Alternativformulierung"  zum Beispiel.  Ich würde dann noch mal mit dem </w:t>
            </w:r>
          </w:p>
        </w:tc>
      </w:tr>
      <w:tr w:rsidR="00CF6728" w:rsidRPr="007B25FB" w14:paraId="3CEC993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462F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5DAE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Einzelnen, der da halt dagegen war, noch mal Rücksprache halten, ob das dann die </w:t>
            </w:r>
          </w:p>
        </w:tc>
      </w:tr>
      <w:tr w:rsidR="00CF6728" w:rsidRPr="007B25FB" w14:paraId="5306646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F2BD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10AC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Formulierung  zum Beispiel besser ist.</w:t>
            </w:r>
          </w:p>
        </w:tc>
      </w:tr>
      <w:tr w:rsidR="00CF6728" w:rsidRPr="007B25FB" w14:paraId="799D29D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7B36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9DE9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[0:21:26.0]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Und was ist, wenn es dann immer noch nicht so ist?</w:t>
            </w:r>
          </w:p>
        </w:tc>
      </w:tr>
      <w:tr w:rsidR="00CF6728" w:rsidRPr="007B25FB" w14:paraId="54DE27D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ACE9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3194B" w14:textId="56F5FBD2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[0:21:29.6]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Ja, dann kommt das, was ich eben am Anfang meinte, irgendwann habe ich dann </w:t>
            </w:r>
          </w:p>
        </w:tc>
      </w:tr>
      <w:tr w:rsidR="00CF6728" w:rsidRPr="007B25FB" w14:paraId="33196C7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A410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DD46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quasi den längeren Hebel.</w:t>
            </w:r>
          </w:p>
        </w:tc>
      </w:tr>
      <w:tr w:rsidR="00CF6728" w:rsidRPr="007B25FB" w14:paraId="01266DA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332A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A07B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[0:21:35.5]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Okay. Und, ja, wenn die [0:21:41.2] Treffen / Wie stellen Sie sich dann da sicher, dass </w:t>
            </w:r>
          </w:p>
        </w:tc>
      </w:tr>
      <w:tr w:rsidR="00CF6728" w:rsidRPr="007B25FB" w14:paraId="6B94BFF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9F47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317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44DA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die Entscheidung, die getroffen wurde, auch umgesetzt wird?</w:t>
            </w:r>
          </w:p>
        </w:tc>
      </w:tr>
      <w:tr w:rsidR="00CF6728" w:rsidRPr="007B25FB" w14:paraId="711D7A9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6141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DA5C6" w14:textId="3455A5D6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[0:21:45.1]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Ja, da weiß ich nicht genau, was mit der Frage gemeint ist. Also, das man </w:t>
            </w:r>
          </w:p>
        </w:tc>
      </w:tr>
      <w:tr w:rsidR="00CF6728" w:rsidRPr="007B25FB" w14:paraId="59204FA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4CEA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8570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wirklich / Dann auch das macht, was dann auch bei der Entscheidung / Wenn man </w:t>
            </w:r>
          </w:p>
        </w:tc>
      </w:tr>
      <w:tr w:rsidR="00CF6728" w:rsidRPr="007B25FB" w14:paraId="644FD0B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CDA3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D39D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sagt, "Okay, bei dem Flyer (unverständlich) soll zum Beispiel gegendert werden." </w:t>
            </w:r>
          </w:p>
        </w:tc>
      </w:tr>
      <w:tr w:rsidR="00CF6728" w:rsidRPr="007B25FB" w14:paraId="6316B40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76C8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C362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Dann gehe ich ja davon aus, dass ich diejenige bin, die auch die Umsetzerin bin. </w:t>
            </w:r>
          </w:p>
        </w:tc>
      </w:tr>
      <w:tr w:rsidR="00CF6728" w:rsidRPr="007B25FB" w14:paraId="70BA9A5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5A1B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B0C7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Und dann gucke ich auch, dass dann alles so aus einheitlich / Dann halt auch, </w:t>
            </w:r>
          </w:p>
        </w:tc>
      </w:tr>
      <w:tr w:rsidR="00CF6728" w:rsidRPr="007B25FB" w14:paraId="7C48466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F8BF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8671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zum Beispiel, jetzt in dem Beispiel gegendert wird.</w:t>
            </w:r>
          </w:p>
        </w:tc>
      </w:tr>
      <w:tr w:rsidR="00CF6728" w:rsidRPr="007B25FB" w14:paraId="1C2346C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0F3D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7820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Wenn ich aber/ Okay, das ist (unverständlich) ein blödes Beispiel. Aber wenn ich </w:t>
            </w:r>
          </w:p>
        </w:tc>
      </w:tr>
      <w:tr w:rsidR="00CF6728" w:rsidRPr="007B25FB" w14:paraId="7B46A0A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F98D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7215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jetzt, wir, irgendetwas entscheiden für ein Unternehmenskonzept,  zum Beispiel </w:t>
            </w:r>
          </w:p>
        </w:tc>
      </w:tr>
      <w:tr w:rsidR="00CF6728" w:rsidRPr="007B25FB" w14:paraId="7D32F12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F152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AEF81" w14:textId="77E484D8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den und den Inhalt. Dann setzten wir da zum Beispiel um. Und beim Umsetzen </w:t>
            </w:r>
          </w:p>
        </w:tc>
      </w:tr>
      <w:tr w:rsidR="00CF6728" w:rsidRPr="007B25FB" w14:paraId="1FFE872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9E4A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55D7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merken wir aber, "Hm, okay, der negative Punkt, kommt doch mehr zustande." oder </w:t>
            </w:r>
          </w:p>
        </w:tc>
      </w:tr>
      <w:tr w:rsidR="00CF6728" w:rsidRPr="007B25FB" w14:paraId="6F6B680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49BF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1468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"Wir haben jetzt doch nicht das und das bedacht bei unseren Diskussionen oder, </w:t>
            </w:r>
          </w:p>
        </w:tc>
      </w:tr>
      <w:tr w:rsidR="00CF6728" w:rsidRPr="007B25FB" w14:paraId="1B890DB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3EF1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78DD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ne, bei unserem Entscheidungsprozess." Das wir sagen: "Okay, Mist, wir haben </w:t>
            </w:r>
          </w:p>
        </w:tc>
      </w:tr>
      <w:tr w:rsidR="00CF6728" w:rsidRPr="007B25FB" w14:paraId="3952CCA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0813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B1E3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nicht bedacht, dass die Unternehmen vielleicht doch nicht so auf unsere Mails </w:t>
            </w:r>
          </w:p>
        </w:tc>
      </w:tr>
      <w:tr w:rsidR="00CF6728" w:rsidRPr="007B25FB" w14:paraId="63A0BBA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287C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0887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antworten", jetzt zum Beispiel. Dann kommen wir quasi NOCH MAL (lacht) zusammen </w:t>
            </w:r>
          </w:p>
        </w:tc>
      </w:tr>
      <w:tr w:rsidR="00CF6728" w:rsidRPr="007B25FB" w14:paraId="078884B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D231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7CCC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und ändern das dann letztendlich. Also, wenn das mit der Umsetzung quasi </w:t>
            </w:r>
          </w:p>
        </w:tc>
      </w:tr>
      <w:tr w:rsidR="00CF6728" w:rsidRPr="007B25FB" w14:paraId="098542A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8AC8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EE85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Schwierigkeiten gibt, die wir halt davor nicht gesehen haben. Kann man das ruhig </w:t>
            </w:r>
          </w:p>
        </w:tc>
      </w:tr>
      <w:tr w:rsidR="00CF6728" w:rsidRPr="007B25FB" w14:paraId="6F60785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9E43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507F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noch mal / Dann die Entscheidung quasi noch mal infrage stellen.</w:t>
            </w:r>
          </w:p>
        </w:tc>
      </w:tr>
      <w:tr w:rsidR="00CF6728" w:rsidRPr="007B25FB" w14:paraId="4F4985C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545A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DB30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[0:22:53.9]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Und, also, [0:23:00.3] wie dokumentieren und wie kommunizieren Sie diese Entscheidung, </w:t>
            </w:r>
          </w:p>
        </w:tc>
      </w:tr>
      <w:tr w:rsidR="00CF6728" w:rsidRPr="007B25FB" w14:paraId="1294261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D2D2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93A0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die getroffen wurde?</w:t>
            </w:r>
          </w:p>
        </w:tc>
      </w:tr>
      <w:tr w:rsidR="00CF6728" w:rsidRPr="007B25FB" w14:paraId="68012B1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60A7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C1CFF" w14:textId="0E4A0123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[0:23:01.8]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Also, hauptsächlich dokumentiert im Protokoll. Und / Ja.</w:t>
            </w:r>
          </w:p>
        </w:tc>
      </w:tr>
      <w:tr w:rsidR="00CF6728" w:rsidRPr="007B25FB" w14:paraId="68D80AF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F040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9240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[0:23:06.9]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Wird das dann verschickt? Oder ist das in Teams zugänglich? Oder beides?</w:t>
            </w:r>
          </w:p>
        </w:tc>
      </w:tr>
      <w:tr w:rsidR="00CF6728" w:rsidRPr="007B25FB" w14:paraId="6DA8EC5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896B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9E7A9" w14:textId="361D484C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[0:23:10.5]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Ja, beides. Also, wir haben uns so die Kommunikation festgelegt, dass wir es </w:t>
            </w:r>
          </w:p>
        </w:tc>
      </w:tr>
      <w:tr w:rsidR="00CF6728" w:rsidRPr="007B25FB" w14:paraId="522DFDF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F134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27C0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auf MS Teams hochladen. Das man da dann auch eine / Und parallel / Also, man </w:t>
            </w:r>
          </w:p>
        </w:tc>
      </w:tr>
      <w:tr w:rsidR="00CF6728" w:rsidRPr="007B25FB" w14:paraId="6EB34B9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43D7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64D6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schreibt als Aktionsverantwortliche eine kurze Mail an alle, "Hallo zusammen, </w:t>
            </w:r>
          </w:p>
        </w:tc>
      </w:tr>
      <w:tr w:rsidR="00CF6728" w:rsidRPr="007B25FB" w14:paraId="1E8A7B3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7D96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B9CC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hier das Protokoll von dann und dann. Steht auf MS Teams. Ihr habt bis Freitag </w:t>
            </w:r>
          </w:p>
        </w:tc>
      </w:tr>
      <w:tr w:rsidR="00CF6728" w:rsidRPr="007B25FB" w14:paraId="358A8D0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5259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F4E4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Zeit das zu lesen und auch notfalls Kommentare oder  Änderungswünsche zu sagen." </w:t>
            </w:r>
          </w:p>
        </w:tc>
      </w:tr>
      <w:tr w:rsidR="00CF6728" w:rsidRPr="007B25FB" w14:paraId="293738A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1F96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A8BF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Wenn zum Beispiel, eben, zum Beispiel, eine Entscheidung falsch verstanden wurde </w:t>
            </w:r>
          </w:p>
        </w:tc>
      </w:tr>
      <w:tr w:rsidR="00CF6728" w:rsidRPr="007B25FB" w14:paraId="1F8A847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5169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F7F7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oder doch jemand übergangen wurde, kann man das  zum Beispiel, noch mal die Hand </w:t>
            </w:r>
          </w:p>
        </w:tc>
      </w:tr>
      <w:tr w:rsidR="00CF6728" w:rsidRPr="007B25FB" w14:paraId="499858B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8FA4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6A4A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heben und sagen, "Hey, doch ich möchte noch mal was ändern" oder so. "Habe ich </w:t>
            </w:r>
          </w:p>
        </w:tc>
      </w:tr>
      <w:tr w:rsidR="00CF6728" w:rsidRPr="007B25FB" w14:paraId="76505BD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126F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0EFE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anders verstanden." Zum Beispiel.</w:t>
            </w:r>
          </w:p>
        </w:tc>
      </w:tr>
      <w:tr w:rsidR="00CF6728" w:rsidRPr="007B25FB" w14:paraId="744CF96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028B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348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7A83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[0:23:44.5]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Okay. Gut. Ich denke über die Medien, die eingesetzt werden, [0:23:54.6]  haben wir </w:t>
            </w:r>
          </w:p>
        </w:tc>
      </w:tr>
      <w:tr w:rsidR="00CF6728" w:rsidRPr="007B25FB" w14:paraId="52B7128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7EF4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460E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jetzt eigentlich auch schon alles gesagt, oder gibt es irgendwas, was sie da </w:t>
            </w:r>
          </w:p>
        </w:tc>
      </w:tr>
      <w:tr w:rsidR="00CF6728" w:rsidRPr="007B25FB" w14:paraId="735B8BE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F9CB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CDF9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noch hinzufügen wollen?</w:t>
            </w:r>
          </w:p>
        </w:tc>
      </w:tr>
      <w:tr w:rsidR="00CF6728" w:rsidRPr="007B25FB" w14:paraId="2FCC7B4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254F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3395D" w14:textId="6072EF30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[0:23:55.6]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Nein, MS Teams bzw. / Nein, bei der Aktionstreffen, haben wir nur MS Teams. </w:t>
            </w:r>
          </w:p>
        </w:tc>
      </w:tr>
      <w:tr w:rsidR="00CF6728" w:rsidRPr="007B25FB" w14:paraId="518E9B9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1379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F7B6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Ich wollte nur kurz sagen, wegen der Sprache noch. Da benutzen wir manchmal auch </w:t>
            </w:r>
          </w:p>
        </w:tc>
      </w:tr>
      <w:tr w:rsidR="00CF6728" w:rsidRPr="007B25FB" w14:paraId="24279EE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433B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0EC5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Zoom, aufgrund der Funktion des Dolmetschen, Aber /</w:t>
            </w:r>
          </w:p>
        </w:tc>
      </w:tr>
      <w:tr w:rsidR="00CF6728" w:rsidRPr="007B25FB" w14:paraId="2B64376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88AF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9022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[0:24:06.7]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Echt? Was gibt es denn da?  Das kenne ich noch gar nicht.</w:t>
            </w:r>
          </w:p>
        </w:tc>
      </w:tr>
      <w:tr w:rsidR="00CF6728" w:rsidRPr="007B25FB" w14:paraId="35E6F94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E753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27533" w14:textId="527E06C6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[0:24:09.8]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Das ist wie so ein </w:t>
            </w:r>
            <w:proofErr w:type="gramStart"/>
            <w:r w:rsidRPr="007B25FB">
              <w:rPr>
                <w:rFonts w:ascii="Arial" w:eastAsia="Arial" w:hAnsi="Arial" w:cs="Arial"/>
                <w:color w:val="000000"/>
              </w:rPr>
              <w:t>Kanal quasi</w:t>
            </w:r>
            <w:proofErr w:type="gramEnd"/>
            <w:r w:rsidRPr="007B25FB">
              <w:rPr>
                <w:rFonts w:ascii="Arial" w:eastAsia="Arial" w:hAnsi="Arial" w:cs="Arial"/>
                <w:color w:val="000000"/>
              </w:rPr>
              <w:t xml:space="preserve"> wie so ein  / Kann man sich bisschen wie so </w:t>
            </w:r>
          </w:p>
        </w:tc>
      </w:tr>
      <w:tr w:rsidR="00CF6728" w:rsidRPr="007B25FB" w14:paraId="3286480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6B54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5F28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Breakout Rooms vorstellen. Dann klickt man das an. Also, wenn ich jetzt zum </w:t>
            </w:r>
          </w:p>
        </w:tc>
      </w:tr>
      <w:tr w:rsidR="00CF6728" w:rsidRPr="007B25FB" w14:paraId="41238BE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5778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83B9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Beispiel nur Französisch hören möchte, gehe ich auf den französischen Kanal. </w:t>
            </w:r>
          </w:p>
        </w:tc>
      </w:tr>
      <w:tr w:rsidR="00CF6728" w:rsidRPr="007B25FB" w14:paraId="3C87231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B6B5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1F8E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Wenn ich nur deutsch höre, nur / Möchte ich den deutschen Kanal. Und die </w:t>
            </w:r>
          </w:p>
        </w:tc>
      </w:tr>
      <w:tr w:rsidR="00CF6728" w:rsidRPr="007B25FB" w14:paraId="0E13890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918E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CDB3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Dolmetscherinnen sind quasi in diesen Kanälen und sagen / Also, man hört dann  </w:t>
            </w:r>
          </w:p>
        </w:tc>
      </w:tr>
      <w:tr w:rsidR="00CF6728" w:rsidRPr="007B25FB" w14:paraId="6AEA61D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CB18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355A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zum Beispiel, wenn jemand dann französisch spricht, das Französische. Wenn ich </w:t>
            </w:r>
          </w:p>
        </w:tc>
      </w:tr>
      <w:tr w:rsidR="00CF6728" w:rsidRPr="007B25FB" w14:paraId="3405C4C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8D52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5A41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Deutsch spreche, hört man quasi die Simultanübersetzerin.</w:t>
            </w:r>
          </w:p>
        </w:tc>
      </w:tr>
      <w:tr w:rsidR="00CF6728" w:rsidRPr="007B25FB" w14:paraId="1922873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BC54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B7E8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[0:24:32.4]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Und sind das welche von Zoom oder jemand aus Ihrem Team, der das quasi </w:t>
            </w:r>
          </w:p>
        </w:tc>
      </w:tr>
      <w:tr w:rsidR="00CF6728" w:rsidRPr="007B25FB" w14:paraId="68BDA46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A385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F9ED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(unverständlich)?</w:t>
            </w:r>
          </w:p>
        </w:tc>
      </w:tr>
      <w:tr w:rsidR="00CF6728" w:rsidRPr="007B25FB" w14:paraId="3FD16B9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7E3E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EAD0C" w14:textId="11962B6F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[0:24:37.4]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Nein. Das sind dann Dienstleister, die ich engagiere, die ich dann quasi</w:t>
            </w:r>
          </w:p>
        </w:tc>
      </w:tr>
      <w:tr w:rsidR="00CF6728" w:rsidRPr="007B25FB" w14:paraId="1B937A7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87B1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6B39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[0:24:40.0]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Ah! Okay.</w:t>
            </w:r>
          </w:p>
        </w:tc>
      </w:tr>
      <w:tr w:rsidR="00CF6728" w:rsidRPr="007B25FB" w14:paraId="60E43BC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E41A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9B1BC" w14:textId="10C7B1C5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beauftrage.</w:t>
            </w:r>
          </w:p>
        </w:tc>
      </w:tr>
      <w:tr w:rsidR="00CF6728" w:rsidRPr="007B25FB" w14:paraId="406D740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55FB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69C7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[0:24:41.6]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Ich dachte schon "Wow, was für krasse Funktionen gibt es denn da </w:t>
            </w:r>
          </w:p>
        </w:tc>
      </w:tr>
      <w:tr w:rsidR="00CF6728" w:rsidRPr="007B25FB" w14:paraId="3990667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8C82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3159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mittlerweile?" (beide lachen) Aber (unverständlich, beide reden gleichzeitig) </w:t>
            </w:r>
          </w:p>
        </w:tc>
      </w:tr>
      <w:tr w:rsidR="00CF6728" w:rsidRPr="007B25FB" w14:paraId="12D7808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80C4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B8483" w14:textId="674C65ED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[0:24:47.4]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Richtig aktuell nur bei Zoom, wo ich es kenne. </w:t>
            </w:r>
          </w:p>
        </w:tc>
      </w:tr>
      <w:tr w:rsidR="00CF6728" w:rsidRPr="007B25FB" w14:paraId="6158310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A033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A6F2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[0:24:49.6]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Ah! Richtig gut. Ja, ich finde das ist voll gut. So hat man ja auch die </w:t>
            </w:r>
          </w:p>
        </w:tc>
      </w:tr>
      <w:tr w:rsidR="00CF6728" w:rsidRPr="007B25FB" w14:paraId="0706508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D699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827A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Möglichkeit auch dann wirklich gut daran teilzunehmen. Und dann sind alle /</w:t>
            </w:r>
          </w:p>
        </w:tc>
      </w:tr>
      <w:tr w:rsidR="00CF6728" w:rsidRPr="007B25FB" w14:paraId="23FB8FE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BB4C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3853F" w14:textId="0747D16A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[0:24:57.1]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Genau, besser zu diskutieren vor allem. Weil, wenn bei den normalen </w:t>
            </w:r>
          </w:p>
        </w:tc>
      </w:tr>
      <w:tr w:rsidR="00CF6728" w:rsidRPr="007B25FB" w14:paraId="24F5163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BD4A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AC93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Aktionstreffen sprechen wir halt / Ja, wie ich ja schon erzählt habe, so ein </w:t>
            </w:r>
          </w:p>
        </w:tc>
      </w:tr>
      <w:tr w:rsidR="00CF6728" w:rsidRPr="007B25FB" w14:paraId="46BFC50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15B3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66CF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bisschen alle Sprachen. Und das ist dann immer schwieriger. Und bei den </w:t>
            </w:r>
          </w:p>
        </w:tc>
      </w:tr>
      <w:tr w:rsidR="00CF6728" w:rsidRPr="007B25FB" w14:paraId="69459B6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59FD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0D05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Steuerungsausschüssen / Also, wo wirklich dann auch größere Entscheidungen, </w:t>
            </w:r>
          </w:p>
        </w:tc>
      </w:tr>
      <w:tr w:rsidR="00CF6728" w:rsidRPr="007B25FB" w14:paraId="039288E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6C92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FD31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wichtigere Entscheidungen, strategische Richtungen festgelegt werden, haben wir </w:t>
            </w:r>
          </w:p>
        </w:tc>
      </w:tr>
      <w:tr w:rsidR="00CF6728" w:rsidRPr="007B25FB" w14:paraId="75D600B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AD47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4DAA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wirklich auch meistens auch die Dolmetscherinnen oder Simultanübersetzung dabei. </w:t>
            </w:r>
          </w:p>
        </w:tc>
      </w:tr>
      <w:tr w:rsidR="00CF6728" w:rsidRPr="007B25FB" w14:paraId="4429D06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5DBE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2C12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Und das vereinfacht auch dann wirklich die Diskussionen.</w:t>
            </w:r>
          </w:p>
        </w:tc>
      </w:tr>
      <w:tr w:rsidR="00CF6728" w:rsidRPr="007B25FB" w14:paraId="0450FF2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C352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379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065E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[0:25:21.1]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Ja. Ich hatte das jetzt auch in den Interviews gehört, was ich durch aus </w:t>
            </w:r>
          </w:p>
        </w:tc>
      </w:tr>
      <w:tr w:rsidR="00CF6728" w:rsidRPr="007B25FB" w14:paraId="1F79320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8EDD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8D17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voll verständlich finde / Das war auch ein Team aus mehreren Ländern. Und die </w:t>
            </w:r>
          </w:p>
        </w:tc>
      </w:tr>
      <w:tr w:rsidR="00CF6728" w:rsidRPr="007B25FB" w14:paraId="6FCB3DA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00D6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0103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haben gesagt, dass die dann / Die haben die Videokonferenz am Laufen. Und wenn </w:t>
            </w:r>
          </w:p>
        </w:tc>
      </w:tr>
      <w:tr w:rsidR="00CF6728" w:rsidRPr="007B25FB" w14:paraId="37F4DB1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A60C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EA17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die was nicht verstehen, dann schicken die sich halt über, ich glaube, Viber war </w:t>
            </w:r>
          </w:p>
        </w:tc>
      </w:tr>
      <w:tr w:rsidR="00CF6728" w:rsidRPr="007B25FB" w14:paraId="35FC7CC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52C0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64D3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das,  dann schicken die sich halt die Nachrichten hin und her. Ich kann mir voll </w:t>
            </w:r>
          </w:p>
        </w:tc>
      </w:tr>
      <w:tr w:rsidR="00CF6728" w:rsidRPr="007B25FB" w14:paraId="594D8F0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B198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E73C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gut vorstellen, dass dadurch, dass man dann damit beschäftigt ist, dass zu </w:t>
            </w:r>
          </w:p>
        </w:tc>
      </w:tr>
      <w:tr w:rsidR="00CF6728" w:rsidRPr="007B25FB" w14:paraId="1C231B8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5270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6504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verstehen, was man nicht verstanden hat / Und dann am Tippen ist. Dass man die </w:t>
            </w:r>
          </w:p>
        </w:tc>
      </w:tr>
      <w:tr w:rsidR="00CF6728" w:rsidRPr="007B25FB" w14:paraId="1C9FEFC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49C9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7C7F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Hälfte des Vortrags dann verpasst. Und der andere, den man mit seiner Frage ja </w:t>
            </w:r>
          </w:p>
        </w:tc>
      </w:tr>
      <w:tr w:rsidR="00CF6728" w:rsidRPr="007B25FB" w14:paraId="46F6219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F82D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B0CC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halt leider ablenkt, der kriegt dann auch nur noch die Hälfte mit. Deswegen </w:t>
            </w:r>
          </w:p>
        </w:tc>
      </w:tr>
      <w:tr w:rsidR="00CF6728" w:rsidRPr="007B25FB" w14:paraId="1CB6794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4260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4AC6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finde ich das eigentlich richtig gut gelöst. Auch wenn die Variante </w:t>
            </w:r>
          </w:p>
        </w:tc>
      </w:tr>
      <w:tr w:rsidR="00CF6728" w:rsidRPr="007B25FB" w14:paraId="4CFAF84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789C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DBA8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wahrscheinlich ein bisschen kostenintensiv ist.</w:t>
            </w:r>
          </w:p>
        </w:tc>
      </w:tr>
      <w:tr w:rsidR="00CF6728" w:rsidRPr="007B25FB" w14:paraId="6597A2D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3D79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1C7B8" w14:textId="5D5A5B1D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[0:25:59.4]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Genau.  (unverständlich, beide reden). Deswegen geht es halt leider nur bei </w:t>
            </w:r>
          </w:p>
        </w:tc>
      </w:tr>
      <w:tr w:rsidR="00CF6728" w:rsidRPr="007B25FB" w14:paraId="5E0271A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F6A3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9FAA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Treffen, die selten ist. Bei den Aktionstreffen. Also, da muss man sagen, wir </w:t>
            </w:r>
          </w:p>
        </w:tc>
      </w:tr>
      <w:tr w:rsidR="00CF6728" w:rsidRPr="007B25FB" w14:paraId="16447D6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ECCF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ADE0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sind halt wirklich sehr wenige und wir haben jetzt auch so uns auch jetzt </w:t>
            </w:r>
          </w:p>
        </w:tc>
      </w:tr>
      <w:tr w:rsidR="00CF6728" w:rsidRPr="007B25FB" w14:paraId="7A9E4AD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B773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9458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kennengelernt, dass wir auch keine Hemmung haben zu sagen, "Hey! Stopp! Kannst </w:t>
            </w:r>
          </w:p>
        </w:tc>
      </w:tr>
      <w:tr w:rsidR="00CF6728" w:rsidRPr="007B25FB" w14:paraId="1FF7CB9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A673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555C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du es bitte noch mal sagen?" Oder manchmal sind es dann auch die Personen / Eine </w:t>
            </w:r>
          </w:p>
        </w:tc>
      </w:tr>
      <w:tr w:rsidR="00CF6728" w:rsidRPr="007B25FB" w14:paraId="4853518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A511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50AF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andere Person, die es dann verstanden hat und dann in der Muttersprache dann </w:t>
            </w:r>
          </w:p>
        </w:tc>
      </w:tr>
      <w:tr w:rsidR="00CF6728" w:rsidRPr="007B25FB" w14:paraId="7EDF0C9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B39B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2695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einfach noch mal kurz übersetzt und dann noch mal wiedergibt. Und ja, das ist </w:t>
            </w:r>
          </w:p>
        </w:tc>
      </w:tr>
      <w:tr w:rsidR="00CF6728" w:rsidRPr="007B25FB" w14:paraId="58365C3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3A1C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11DF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dann schon ganz gut.</w:t>
            </w:r>
          </w:p>
        </w:tc>
      </w:tr>
      <w:tr w:rsidR="00CF6728" w:rsidRPr="007B25FB" w14:paraId="6CFC8B9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BEC7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B663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[0:26:23.2]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 Aber auch auf jeden Fall sehr interessant. Genau. Wie ist denn so das </w:t>
            </w:r>
          </w:p>
        </w:tc>
      </w:tr>
      <w:tr w:rsidR="00CF6728" w:rsidRPr="007B25FB" w14:paraId="3D44476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5051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205C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Klima bei Ihnen?</w:t>
            </w:r>
          </w:p>
        </w:tc>
      </w:tr>
      <w:tr w:rsidR="00CF6728" w:rsidRPr="007B25FB" w14:paraId="088F9BE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44FB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452F7" w14:textId="68E8D7DE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[0:26:30.4]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Wie ich gerade gesagt habe. Also, prinzipiell gut. Man merkt aber bei </w:t>
            </w:r>
          </w:p>
        </w:tc>
      </w:tr>
      <w:tr w:rsidR="00CF6728" w:rsidRPr="007B25FB" w14:paraId="2EBAB1D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BF1E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B619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Entscheidungen, die knifflig sind oder wo manche Partner nicht so begeistert </w:t>
            </w:r>
          </w:p>
        </w:tc>
      </w:tr>
      <w:tr w:rsidR="00CF6728" w:rsidRPr="007B25FB" w14:paraId="2035ED6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49D5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489C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sind von den Inhalten oder den Ergebnissen, wird es angespannter. Und je </w:t>
            </w:r>
          </w:p>
        </w:tc>
      </w:tr>
      <w:tr w:rsidR="00CF6728" w:rsidRPr="007B25FB" w14:paraId="30973CC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19A6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C4EC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häufiger natürlicher so (unverständlich). Angespannter heißt / Ich bin die </w:t>
            </w:r>
          </w:p>
        </w:tc>
      </w:tr>
      <w:tr w:rsidR="00CF6728" w:rsidRPr="007B25FB" w14:paraId="333A250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45EC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433F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Projektkoordinatorin und dann läuft das halt quasi bei mir an, dass man quasi </w:t>
            </w:r>
          </w:p>
        </w:tc>
      </w:tr>
      <w:tr w:rsidR="00CF6728" w:rsidRPr="007B25FB" w14:paraId="446F968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B746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C8A3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über den anderen, ja, dann Unverständnis zeigt. Ich will jetzt nicht sagen </w:t>
            </w:r>
          </w:p>
        </w:tc>
      </w:tr>
      <w:tr w:rsidR="00CF6728" w:rsidRPr="007B25FB" w14:paraId="015AF78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DBEF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4A78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beschweren, weil das ist zu groß. Aber so / Ja, das ist dann halt ein </w:t>
            </w:r>
          </w:p>
        </w:tc>
      </w:tr>
      <w:tr w:rsidR="00CF6728" w:rsidRPr="007B25FB" w14:paraId="5708D85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6AC9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7FFB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interkulturelles Problem. Also, zumindest mal bei den Projektpartnern, die bei </w:t>
            </w:r>
          </w:p>
        </w:tc>
      </w:tr>
      <w:tr w:rsidR="00CF6728" w:rsidRPr="007B25FB" w14:paraId="067A2A7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F87A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2C3B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mir dann so Konflikte zeigen. Das ist dann halt, dass der eine halt die </w:t>
            </w:r>
          </w:p>
        </w:tc>
      </w:tr>
      <w:tr w:rsidR="00CF6728" w:rsidRPr="007B25FB" w14:paraId="66EF7D0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C679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F849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Arbeitsweise des anderen nicht so versteht. Wo man dann halt, wie gesagt, als </w:t>
            </w:r>
          </w:p>
        </w:tc>
      </w:tr>
      <w:tr w:rsidR="00CF6728" w:rsidRPr="007B25FB" w14:paraId="2F90D0A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CA1B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5462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Aktionsverantwortliche eigentlich auch die Verantwortung für die Vorbereitung </w:t>
            </w:r>
          </w:p>
        </w:tc>
      </w:tr>
      <w:tr w:rsidR="00CF6728" w:rsidRPr="007B25FB" w14:paraId="79FAA4E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1A75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411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E1E3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hat. Und dann die Vorbereitung  zum Beispiel nicht so abläuft und so gut abläuft </w:t>
            </w:r>
          </w:p>
        </w:tc>
      </w:tr>
      <w:tr w:rsidR="00CF6728" w:rsidRPr="007B25FB" w14:paraId="4D33E4D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5529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D48F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wie zum Beispiel andere Projektpartner, das für diese Aktion sich wünschen würde.</w:t>
            </w:r>
          </w:p>
        </w:tc>
      </w:tr>
      <w:tr w:rsidR="00CF6728" w:rsidRPr="007B25FB" w14:paraId="10534A3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0160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8F9C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 Und dann, ja, kommt es halt ein bisschen zu Konflikten.</w:t>
            </w:r>
          </w:p>
        </w:tc>
      </w:tr>
      <w:tr w:rsidR="00CF6728" w:rsidRPr="007B25FB" w14:paraId="1011206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2202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856A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[0:27:29.5]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Und wie lösen Sie das?</w:t>
            </w:r>
          </w:p>
        </w:tc>
      </w:tr>
      <w:tr w:rsidR="00CF6728" w:rsidRPr="007B25FB" w14:paraId="15F2395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40FA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9D236" w14:textId="02533CEA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[0:27:31.8]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Meistens versuche ich da einfach noch ein bisschen als Mediator zu agieren. </w:t>
            </w:r>
          </w:p>
        </w:tc>
      </w:tr>
      <w:tr w:rsidR="00CF6728" w:rsidRPr="007B25FB" w14:paraId="2372073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F4CC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207C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Dann ein bisschen zu wissen, diese interkulturellen Kompetenz / Sagen: "Ja, also </w:t>
            </w:r>
          </w:p>
        </w:tc>
      </w:tr>
      <w:tr w:rsidR="00CF6728" w:rsidRPr="007B25FB" w14:paraId="4A4DE25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B5DE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D9AF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die und die versteht das eher so. Und die andere versteht halt den Arbeitsplan </w:t>
            </w:r>
          </w:p>
        </w:tc>
      </w:tr>
      <w:tr w:rsidR="00CF6728" w:rsidRPr="007B25FB" w14:paraId="7F6F777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13F2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0BEA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so. Dass halt am 1. April alles fertig sein muss."Und die andere sagt halt: </w:t>
            </w:r>
          </w:p>
        </w:tc>
      </w:tr>
      <w:tr w:rsidR="00CF6728" w:rsidRPr="007B25FB" w14:paraId="7A68646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800A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DE57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"Nein, ich fange aber erst am ersten April an mit der Aktion.</w:t>
            </w:r>
          </w:p>
        </w:tc>
      </w:tr>
      <w:tr w:rsidR="00CF6728" w:rsidRPr="007B25FB" w14:paraId="6E40BD6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1F99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1456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[0:27:51.4]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Ah! Ja, ja, das kenne ich auch (beide lachen). Das hatten wir auch schon. </w:t>
            </w:r>
          </w:p>
        </w:tc>
      </w:tr>
      <w:tr w:rsidR="00CF6728" w:rsidRPr="007B25FB" w14:paraId="4BBDEB0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E5C8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1621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Das war lustig. Wo ich auch dachte so: "Hey, das soll doch alles fertig sein!", </w:t>
            </w:r>
          </w:p>
        </w:tc>
      </w:tr>
      <w:tr w:rsidR="00CF6728" w:rsidRPr="007B25FB" w14:paraId="50995C6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DFBA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C118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"Nein, ich habe gedacht, ich fange heute erst an." "Was?!" (beide lachen)</w:t>
            </w:r>
          </w:p>
        </w:tc>
      </w:tr>
      <w:tr w:rsidR="00CF6728" w:rsidRPr="007B25FB" w14:paraId="07B766B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ADF1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C6E7C" w14:textId="1B718B28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[0:28:02.0]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Genau ( beide lachen). (unverständlich, beide reden)</w:t>
            </w:r>
          </w:p>
        </w:tc>
      </w:tr>
      <w:tr w:rsidR="00CF6728" w:rsidRPr="007B25FB" w14:paraId="5DD410E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B270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5477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[0:28:03.9]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Oh ja, lustig.</w:t>
            </w:r>
          </w:p>
        </w:tc>
      </w:tr>
      <w:tr w:rsidR="00CF6728" w:rsidRPr="007B25FB" w14:paraId="4695561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931E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B54EA" w14:textId="4F41E648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[0:28:05.7]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Ja. Genau so musst du dann da halt ein bisschen das halt kommunizieren und </w:t>
            </w:r>
          </w:p>
        </w:tc>
      </w:tr>
      <w:tr w:rsidR="00CF6728" w:rsidRPr="007B25FB" w14:paraId="3E2D8AE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5B72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14A5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einfach die Mittlerin sein. Manche Sachen, denke ich mir halt. Möchte ich mich </w:t>
            </w:r>
          </w:p>
        </w:tc>
      </w:tr>
      <w:tr w:rsidR="00CF6728" w:rsidRPr="007B25FB" w14:paraId="5478787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77D1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6B0C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manchmal auch raushalten, (unverständlich) denke ich "Hm. Redet doch einfach mal </w:t>
            </w:r>
          </w:p>
        </w:tc>
      </w:tr>
      <w:tr w:rsidR="00CF6728" w:rsidRPr="007B25FB" w14:paraId="5CA3B7B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2539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D599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mit, direkt miteinander." Das ist ja dann auch halt einfach ein </w:t>
            </w:r>
          </w:p>
        </w:tc>
      </w:tr>
      <w:tr w:rsidR="00CF6728" w:rsidRPr="007B25FB" w14:paraId="458A9E0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D00D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5110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Kommunikationsproblem da, wo es dann auch einfach ein Verständnisfehler war. Wo </w:t>
            </w:r>
          </w:p>
        </w:tc>
      </w:tr>
      <w:tr w:rsidR="00CF6728" w:rsidRPr="007B25FB" w14:paraId="3DFC8F0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DF2C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85E0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ich dann sage: "Nein, das war nicht so gemeint." Also, ich habe / Also dadurch, </w:t>
            </w:r>
          </w:p>
        </w:tc>
      </w:tr>
      <w:tr w:rsidR="00CF6728" w:rsidRPr="007B25FB" w14:paraId="3A6E6B2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8FBB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E012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dass ich zweisprachig bin, ist es ganz gut, weil ich halt beide Sprachen recht </w:t>
            </w:r>
          </w:p>
        </w:tc>
      </w:tr>
      <w:tr w:rsidR="00CF6728" w:rsidRPr="007B25FB" w14:paraId="07C6EB3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10C3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F309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gut beherrsche. Und andere dann halt einfach falsch aufschnappen. Und dann das </w:t>
            </w:r>
          </w:p>
        </w:tc>
      </w:tr>
      <w:tr w:rsidR="00CF6728" w:rsidRPr="007B25FB" w14:paraId="06A18DB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9795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0BD7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halt einfach falsch abspeichern und dann habe ich gesagt, "Nein, stopp! noch mal </w:t>
            </w:r>
          </w:p>
        </w:tc>
      </w:tr>
      <w:tr w:rsidR="00CF6728" w:rsidRPr="007B25FB" w14:paraId="2C68553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69F9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626B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zurück. So, war das eigentlich gar nicht formuliert von dem anderen."</w:t>
            </w:r>
          </w:p>
        </w:tc>
      </w:tr>
      <w:tr w:rsidR="00CF6728" w:rsidRPr="007B25FB" w14:paraId="43D300C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9AF7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D409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[0:28:38.8]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 Ja. Und, ist das auch so, dass man irgendetwas strategisch geblockt wird </w:t>
            </w:r>
          </w:p>
        </w:tc>
      </w:tr>
      <w:tr w:rsidR="00CF6728" w:rsidRPr="007B25FB" w14:paraId="554BAA0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2713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D51E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an Entscheidungen oder so? Das Sie halt extra "Nein" sagen?</w:t>
            </w:r>
          </w:p>
        </w:tc>
      </w:tr>
      <w:tr w:rsidR="00CF6728" w:rsidRPr="007B25FB" w14:paraId="43D70E5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61D9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AF8CA" w14:textId="71728AB3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[0:28:48.7]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Nein, das eigentlich nicht. Da haben wir schon ein / Wir haben ja einen sehr </w:t>
            </w:r>
          </w:p>
        </w:tc>
      </w:tr>
      <w:tr w:rsidR="00CF6728" w:rsidRPr="007B25FB" w14:paraId="73BDC90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CDDF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D255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straffen Zeitplan. Also, bis Ende  22 ist unser Projekt beendet. Und jeder </w:t>
            </w:r>
          </w:p>
        </w:tc>
      </w:tr>
      <w:tr w:rsidR="00CF6728" w:rsidRPr="007B25FB" w14:paraId="4313C85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4FBC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B3DE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Projektpartner möchte da eigentlich schon auch ein gutes Ergebnis für sich </w:t>
            </w:r>
          </w:p>
        </w:tc>
      </w:tr>
      <w:tr w:rsidR="00CF6728" w:rsidRPr="007B25FB" w14:paraId="1E07DF4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9E5F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7C9D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selber erzielen. Manchmal ist es ein bisschen Unverständnis für / Also  / Es ist </w:t>
            </w:r>
          </w:p>
        </w:tc>
      </w:tr>
      <w:tr w:rsidR="00CF6728" w:rsidRPr="007B25FB" w14:paraId="2AD17C8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E79C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24A8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manchmal so, wie wie bei anderen Projekten auch, wenn verschiedene Institutionen </w:t>
            </w:r>
          </w:p>
        </w:tc>
      </w:tr>
      <w:tr w:rsidR="00CF6728" w:rsidRPr="007B25FB" w14:paraId="3FA202E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300F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442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8C6D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zusammenkommen. Man muss Kompromisse finden. Und manchmal sind die Kompromisse/ </w:t>
            </w:r>
          </w:p>
        </w:tc>
      </w:tr>
      <w:tr w:rsidR="00CF6728" w:rsidRPr="007B25FB" w14:paraId="2EF8081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5F9A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6B20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Ja, tun einem mehr weh in Anführungszeichen. Oder sind von den eigenen Zielen </w:t>
            </w:r>
          </w:p>
        </w:tc>
      </w:tr>
      <w:tr w:rsidR="00CF6728" w:rsidRPr="007B25FB" w14:paraId="1B5CBCD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B1C8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1DCB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ein bisschen so mehr distanziert, mehr weiter weg von den eigenen Zielen als </w:t>
            </w:r>
          </w:p>
        </w:tc>
      </w:tr>
      <w:tr w:rsidR="00CF6728" w:rsidRPr="007B25FB" w14:paraId="4C7A094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5103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D04B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andere. Dann (unverständlich). Andere Kompromisse. Aber ich denke, dass wiegt </w:t>
            </w:r>
          </w:p>
        </w:tc>
      </w:tr>
      <w:tr w:rsidR="00CF6728" w:rsidRPr="007B25FB" w14:paraId="2E50A01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23F1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9F59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sich dann im Ganzen dann auch wieder ganz gut auf.</w:t>
            </w:r>
          </w:p>
        </w:tc>
      </w:tr>
      <w:tr w:rsidR="00CF6728" w:rsidRPr="007B25FB" w14:paraId="4F57768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9802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6E33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[0:29:26.0]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Okay. Kommen wir zur nächsten Frage. Also, Sie haben mir das ja schon im </w:t>
            </w:r>
          </w:p>
        </w:tc>
      </w:tr>
      <w:tr w:rsidR="00CF6728" w:rsidRPr="007B25FB" w14:paraId="1B3DFDE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B89E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7950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Vorfeld gesagt, dass Sie das nicht so gut einschätzen können, weil Sie ja schon </w:t>
            </w:r>
          </w:p>
        </w:tc>
      </w:tr>
      <w:tr w:rsidR="00CF6728" w:rsidRPr="007B25FB" w14:paraId="1CA7AB9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222C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D8F1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quasi im Homeoffice "angefangen" haben. Aber so vielleicht von ihrer allgemeinen </w:t>
            </w:r>
          </w:p>
        </w:tc>
      </w:tr>
      <w:tr w:rsidR="00CF6728" w:rsidRPr="007B25FB" w14:paraId="215FDCF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F97B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B9CE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Arbeitserfahrung, finden Sie es hat sich so seit 2019 bis jetzt was verändert?</w:t>
            </w:r>
          </w:p>
        </w:tc>
      </w:tr>
      <w:tr w:rsidR="00CF6728" w:rsidRPr="007B25FB" w14:paraId="3AC4F3B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D5B7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A5BEB" w14:textId="7BB81E4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[0:29:49.8]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Ich kann es wirklich nicht einschätzen, </w:t>
            </w:r>
            <w:proofErr w:type="gramStart"/>
            <w:r w:rsidRPr="007B25FB">
              <w:rPr>
                <w:rFonts w:ascii="Arial" w:eastAsia="Arial" w:hAnsi="Arial" w:cs="Arial"/>
                <w:color w:val="000000"/>
              </w:rPr>
              <w:t>weil</w:t>
            </w:r>
            <w:proofErr w:type="gramEnd"/>
            <w:r w:rsidRPr="007B25FB">
              <w:rPr>
                <w:rFonts w:ascii="Arial" w:eastAsia="Arial" w:hAnsi="Arial" w:cs="Arial"/>
                <w:color w:val="000000"/>
              </w:rPr>
              <w:t xml:space="preserve"> ich bin auch Berufsanfängerin.  </w:t>
            </w:r>
          </w:p>
        </w:tc>
      </w:tr>
      <w:tr w:rsidR="00CF6728" w:rsidRPr="007B25FB" w14:paraId="6AA0F43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6161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B023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Von daher bin ich jetzt so gewohnt. Was ich jetzt vielleicht sagen kann, sind </w:t>
            </w:r>
          </w:p>
        </w:tc>
      </w:tr>
      <w:tr w:rsidR="00CF6728" w:rsidRPr="007B25FB" w14:paraId="412731C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59B9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F309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die / Eher die internen Absprachen / Also, so kurz dieses Feedback von meinem </w:t>
            </w:r>
          </w:p>
        </w:tc>
      </w:tr>
      <w:tr w:rsidR="00CF6728" w:rsidRPr="007B25FB" w14:paraId="4850ACA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D3F8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A627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Chef zum Beispiel, was halt am Anfang jetzt wirklich so was Kleineres war / Im / </w:t>
            </w:r>
          </w:p>
        </w:tc>
      </w:tr>
      <w:tr w:rsidR="00CF6728" w:rsidRPr="007B25FB" w14:paraId="29D7166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C3D5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9EEB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schnell, kurz auf dem Flur lief. Also, jetzt nicht direkt alle Entscheidungen </w:t>
            </w:r>
          </w:p>
        </w:tc>
      </w:tr>
      <w:tr w:rsidR="00CF6728" w:rsidRPr="007B25FB" w14:paraId="3C1C584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445C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6295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zwischen Tür und Angel gefallen sind. Aber so / Wo es irgendwie noch mal so eine </w:t>
            </w:r>
          </w:p>
        </w:tc>
      </w:tr>
      <w:tr w:rsidR="00CF6728" w:rsidRPr="007B25FB" w14:paraId="440B364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370B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6E20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kurze Rücksprache / "Ah ja, habe ich das jetzt so und so richtig verstanden? </w:t>
            </w:r>
          </w:p>
        </w:tc>
      </w:tr>
      <w:tr w:rsidR="00CF6728" w:rsidRPr="007B25FB" w14:paraId="2C61943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E6A6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3FF9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Kann ich das so und so auch weitergeben?" Das war halt viel einfacher. Einfach </w:t>
            </w:r>
          </w:p>
        </w:tc>
      </w:tr>
      <w:tr w:rsidR="00CF6728" w:rsidRPr="007B25FB" w14:paraId="34D9EAB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07AD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4868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in den ersten drei Monaten. Und man hat jetzt doch schon eine Hemmung, dann </w:t>
            </w:r>
          </w:p>
        </w:tc>
      </w:tr>
      <w:tr w:rsidR="00CF6728" w:rsidRPr="007B25FB" w14:paraId="7FD1AFC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F650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4580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irgendwie. Also, ich zumindest habe manchmal eine Hemmung, dann extra eine Mail </w:t>
            </w:r>
          </w:p>
        </w:tc>
      </w:tr>
      <w:tr w:rsidR="00CF6728" w:rsidRPr="007B25FB" w14:paraId="2A5E456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137B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339D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zu schreiben und das anzufragen. Weil wenn man sonst vielleicht im Büro einfach </w:t>
            </w:r>
          </w:p>
        </w:tc>
      </w:tr>
      <w:tr w:rsidR="00CF6728" w:rsidRPr="007B25FB" w14:paraId="40807FB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9033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C3DE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den Kollegen gerade eh sowieso auf dem Flur treffen würde zum Beispiel. Dann </w:t>
            </w:r>
          </w:p>
        </w:tc>
      </w:tr>
      <w:tr w:rsidR="00CF6728" w:rsidRPr="007B25FB" w14:paraId="2B93B4B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1835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8D9A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fragt man das halt schnell.</w:t>
            </w:r>
          </w:p>
        </w:tc>
      </w:tr>
      <w:tr w:rsidR="00CF6728" w:rsidRPr="007B25FB" w14:paraId="615169C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8956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8E18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[0:30:36.9]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Ja, da ist die, wie Sie gesagt haben, Hemmung oder bzw. Hemmschwelle /das </w:t>
            </w:r>
          </w:p>
        </w:tc>
      </w:tr>
      <w:tr w:rsidR="00CF6728" w:rsidRPr="007B25FB" w14:paraId="6FCBC3C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336C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9617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Wort finde ich passt da ganz gut. Die ist da einfach viel niedriger. Auf jeden </w:t>
            </w:r>
          </w:p>
        </w:tc>
      </w:tr>
      <w:tr w:rsidR="00CF6728" w:rsidRPr="007B25FB" w14:paraId="17C3264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37F9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1AD5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Fall.</w:t>
            </w:r>
          </w:p>
        </w:tc>
      </w:tr>
      <w:tr w:rsidR="00CF6728" w:rsidRPr="007B25FB" w14:paraId="10CB237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0B64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CBF7F" w14:textId="6A575A72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[0:30:45.0]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Ja.</w:t>
            </w:r>
          </w:p>
        </w:tc>
      </w:tr>
      <w:tr w:rsidR="00CF6728" w:rsidRPr="007B25FB" w14:paraId="47D6D9D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D164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D620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[0:30:45.3]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Oder dann einfach mal fragen "Kannst Du/ Hey, wie sieht denn das eigentlich </w:t>
            </w:r>
          </w:p>
        </w:tc>
      </w:tr>
      <w:tr w:rsidR="00CF6728" w:rsidRPr="007B25FB" w14:paraId="1C5E5F9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026D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F954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aus, oder? Was ist deine Meinung dazu?" Oder so.</w:t>
            </w:r>
          </w:p>
        </w:tc>
      </w:tr>
      <w:tr w:rsidR="00CF6728" w:rsidRPr="007B25FB" w14:paraId="51C76A3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70B4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8D606" w14:textId="0BB1072C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[0:30:50.9]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Ja. Ja. Ja, genau. Wobei, anderseits jetzt dadurch, dass meine Kolleginnen / </w:t>
            </w:r>
          </w:p>
        </w:tc>
      </w:tr>
      <w:tr w:rsidR="00CF6728" w:rsidRPr="007B25FB" w14:paraId="7CF2E42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379A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DFCA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Oder mit denen im Projektteam / Wir arbeiten ja sowieso verstreut, in Belgien, </w:t>
            </w:r>
          </w:p>
        </w:tc>
      </w:tr>
      <w:tr w:rsidR="00CF6728" w:rsidRPr="007B25FB" w14:paraId="45E81DD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81A5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84C6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Frankreich und Trier. Wir nutzen halt wirklich diese Chat-Funktion echt stark in </w:t>
            </w:r>
          </w:p>
        </w:tc>
      </w:tr>
      <w:tr w:rsidR="00CF6728" w:rsidRPr="007B25FB" w14:paraId="2646CEF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D250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1932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MS Teams. Ich weiß nicht, ob das auch so wäre ohne Corona. Kann ich nicht </w:t>
            </w:r>
          </w:p>
        </w:tc>
      </w:tr>
      <w:tr w:rsidR="00CF6728" w:rsidRPr="007B25FB" w14:paraId="09812A3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F334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474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DDD5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beurteilen.</w:t>
            </w:r>
          </w:p>
        </w:tc>
      </w:tr>
      <w:tr w:rsidR="00CF6728" w:rsidRPr="007B25FB" w14:paraId="75B72DA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CA70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1138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Aber da sind halt so diese kurzen Absprachen, wo total / Ja, interessant. Und </w:t>
            </w:r>
          </w:p>
        </w:tc>
      </w:tr>
      <w:tr w:rsidR="00CF6728" w:rsidRPr="007B25FB" w14:paraId="58C47D6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E88E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6D2D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auch häufiger jetzt auch. Also so /</w:t>
            </w:r>
          </w:p>
        </w:tc>
      </w:tr>
      <w:tr w:rsidR="00CF6728" w:rsidRPr="007B25FB" w14:paraId="16D7569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B510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F478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[0:31:18.3]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Ist es auch informell? Also /</w:t>
            </w:r>
          </w:p>
        </w:tc>
      </w:tr>
      <w:tr w:rsidR="00CF6728" w:rsidRPr="007B25FB" w14:paraId="7475378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29FB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5679F" w14:textId="68551410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[0:31:20.8]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Ja, schon manchmal. Hmhm (bejahend). Oder auch was so / "Habe ich das jetzt </w:t>
            </w:r>
          </w:p>
        </w:tc>
      </w:tr>
      <w:tr w:rsidR="00CF6728" w:rsidRPr="007B25FB" w14:paraId="68BD4A3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0C83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D64B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so richtig verstanden?" Also, wenn jetzt  zum Beispiel eine ganz andere Aktion </w:t>
            </w:r>
          </w:p>
        </w:tc>
      </w:tr>
      <w:tr w:rsidR="00CF6728" w:rsidRPr="007B25FB" w14:paraId="22E93A3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537D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CD3E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geht"Habe ich das richtig so verstanden? Ist das unsere Hausaufgabe, das und </w:t>
            </w:r>
          </w:p>
        </w:tc>
      </w:tr>
      <w:tr w:rsidR="00CF6728" w:rsidRPr="007B25FB" w14:paraId="1379DAF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B949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056A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das?" Das ist manchmal dann doch auch informell dann einfach.</w:t>
            </w:r>
          </w:p>
        </w:tc>
      </w:tr>
      <w:tr w:rsidR="00CF6728" w:rsidRPr="007B25FB" w14:paraId="7EB0CA6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18DA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3DCF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[0:31:34.8]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Ja. Ja, vielleicht versucht das auch ein bisschen mit einzubauen. Weil, ich </w:t>
            </w:r>
          </w:p>
        </w:tc>
      </w:tr>
      <w:tr w:rsidR="00CF6728" w:rsidRPr="007B25FB" w14:paraId="0CBB8D8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1564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8276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habe eine Kollegin, die ist halt in Brüssel und da / Wir machen / "Wir arbeiten </w:t>
            </w:r>
          </w:p>
        </w:tc>
      </w:tr>
      <w:tr w:rsidR="00CF6728" w:rsidRPr="007B25FB" w14:paraId="103C709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247D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AF95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im selben Team. Aber ich / Also, wir haben teilweise noch nicht mal die gleichen </w:t>
            </w:r>
          </w:p>
        </w:tc>
      </w:tr>
      <w:tr w:rsidR="00CF6728" w:rsidRPr="007B25FB" w14:paraId="3066E73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7757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1592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Aufgaben. Aber trotzdem denke ich mir so: "Wenn irgendwie was ist /" Oder wenn </w:t>
            </w:r>
          </w:p>
        </w:tc>
      </w:tr>
      <w:tr w:rsidR="00CF6728" w:rsidRPr="007B25FB" w14:paraId="68344D6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0267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0204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ich halt / Ja, ihre Meinung mal haben möchte, dann möchte ich nicht einfach so, </w:t>
            </w:r>
          </w:p>
        </w:tc>
      </w:tr>
      <w:tr w:rsidR="00CF6728" w:rsidRPr="007B25FB" w14:paraId="0D5775C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9D53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64BD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"Hey, wir kennen uns ja nicht, aber was hältst du davon?" Das ist halt /Guck ich </w:t>
            </w:r>
          </w:p>
        </w:tc>
      </w:tr>
      <w:tr w:rsidR="00CF6728" w:rsidRPr="007B25FB" w14:paraId="5536532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E400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AA26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schon, dass ich einfach mal so frage so, "Hey! Wie war denn dein Wochenende?" </w:t>
            </w:r>
          </w:p>
        </w:tc>
      </w:tr>
      <w:tr w:rsidR="00CF6728" w:rsidRPr="007B25FB" w14:paraId="6C3F324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1601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0AA3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oder "Wie ist dein Tag so?" Einfach um /</w:t>
            </w:r>
          </w:p>
        </w:tc>
      </w:tr>
      <w:tr w:rsidR="00CF6728" w:rsidRPr="007B25FB" w14:paraId="24BA6C0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9E63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21DB5" w14:textId="5B40FC54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[0:32:03.9]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Ja.</w:t>
            </w:r>
          </w:p>
        </w:tc>
      </w:tr>
      <w:tr w:rsidR="00CF6728" w:rsidRPr="007B25FB" w14:paraId="26663B8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F99D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CCD2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[0:32:04.3]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So ein bisschen dieses Kollegiale mit drinnen zu haben, weil ansonsten ist </w:t>
            </w:r>
          </w:p>
        </w:tc>
      </w:tr>
      <w:tr w:rsidR="00CF6728" w:rsidRPr="007B25FB" w14:paraId="0DB75A9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6DAB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1D0E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es echt. Man hockt hier in seinem Zimmer und es ist schade, wirklich sehr.</w:t>
            </w:r>
          </w:p>
        </w:tc>
      </w:tr>
      <w:tr w:rsidR="00CF6728" w:rsidRPr="007B25FB" w14:paraId="17D2EDC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B7A0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4F4E0" w14:textId="5F2C53AB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[0:32:11.0]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Ja. Aber das ist auch ein bisschen unterschiedlich im Team. Also, mit </w:t>
            </w:r>
          </w:p>
        </w:tc>
      </w:tr>
      <w:tr w:rsidR="00CF6728" w:rsidRPr="007B25FB" w14:paraId="1090C53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97C5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39ED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manchen habe ich dann einen besseren Draht und wir schreiben über so informelle </w:t>
            </w:r>
          </w:p>
        </w:tc>
      </w:tr>
      <w:tr w:rsidR="00CF6728" w:rsidRPr="007B25FB" w14:paraId="49386FB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BA50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6DEA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Sachen wie "Wie war das lange Wochenende?", ne? "Schönen Urlaub", "Viel Spaß </w:t>
            </w:r>
          </w:p>
        </w:tc>
      </w:tr>
      <w:tr w:rsidR="00CF6728" w:rsidRPr="007B25FB" w14:paraId="77E42E7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3223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4642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beim Wandern!" Und keine Ahnung was.</w:t>
            </w:r>
          </w:p>
        </w:tc>
      </w:tr>
      <w:tr w:rsidR="00CF6728" w:rsidRPr="007B25FB" w14:paraId="108A7BD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8ACA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47FE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[0:32:21.6]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Ja, ja klar.</w:t>
            </w:r>
          </w:p>
        </w:tc>
      </w:tr>
      <w:tr w:rsidR="00CF6728" w:rsidRPr="007B25FB" w14:paraId="0B49390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E655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279D8" w14:textId="0F01E5DC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[0:32:22.4]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auch private Sachen. Und bei anderen Kollegen dann eher nicht, die dann halt </w:t>
            </w:r>
          </w:p>
        </w:tc>
      </w:tr>
      <w:tr w:rsidR="00CF6728" w:rsidRPr="007B25FB" w14:paraId="489EB5C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C6D3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5F9D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da nicht so Wert drauf legen oder da nicht viel preisgeben.</w:t>
            </w:r>
          </w:p>
        </w:tc>
      </w:tr>
      <w:tr w:rsidR="00CF6728" w:rsidRPr="007B25FB" w14:paraId="3978BD0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052C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3B08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[0:32:28.7]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Ja. Genau. Okay, gut. Und, was finden Sie jetzt gerade so am </w:t>
            </w:r>
          </w:p>
        </w:tc>
      </w:tr>
      <w:tr w:rsidR="00CF6728" w:rsidRPr="007B25FB" w14:paraId="0255F66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9A5E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DF39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Entscheidungsprozess, was ist da so schwierig oder herausfordernd?</w:t>
            </w:r>
          </w:p>
        </w:tc>
      </w:tr>
      <w:tr w:rsidR="00CF6728" w:rsidRPr="007B25FB" w14:paraId="0FB708C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B1A5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E9A02" w14:textId="4DB6CECD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[0:32:38.8]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Die gemeinsame Zieldefinitionen. Das finde ich immer noch schwierig. Vor </w:t>
            </w:r>
          </w:p>
        </w:tc>
      </w:tr>
      <w:tr w:rsidR="00CF6728" w:rsidRPr="007B25FB" w14:paraId="038EE3C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7BFA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F9CC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allem / Also, ganz besonders am Anfang des Projekts, wo jeder so selber noch ein </w:t>
            </w:r>
          </w:p>
        </w:tc>
      </w:tr>
      <w:tr w:rsidR="00CF6728" w:rsidRPr="007B25FB" w14:paraId="5C7D7E3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5F0F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9DDC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bisschen gucken musste. Erst mal ankommen. "Wie laufen die Strukturen?", "Was </w:t>
            </w:r>
          </w:p>
        </w:tc>
      </w:tr>
      <w:tr w:rsidR="00CF6728" w:rsidRPr="007B25FB" w14:paraId="3D16637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0184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505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FAE1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wollen wir konkret?"</w:t>
            </w:r>
          </w:p>
        </w:tc>
      </w:tr>
      <w:tr w:rsidR="00CF6728" w:rsidRPr="007B25FB" w14:paraId="7C52637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2FED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818F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Also, im Projektantrag sind ja die meisten Formulierungen eher so vage und </w:t>
            </w:r>
          </w:p>
        </w:tc>
      </w:tr>
      <w:tr w:rsidR="00CF6728" w:rsidRPr="007B25FB" w14:paraId="261C538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DCA6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9CD7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allgemein formuliert. Und vor allem  alle / Oder wir waren zumindest nicht </w:t>
            </w:r>
          </w:p>
        </w:tc>
      </w:tr>
      <w:tr w:rsidR="00CF6728" w:rsidRPr="007B25FB" w14:paraId="6BC3C98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D413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B359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diejenigen, die den Projektantrag geschrieben haben. Das heißt, wir kamen an, </w:t>
            </w:r>
          </w:p>
        </w:tc>
      </w:tr>
      <w:tr w:rsidR="00CF6728" w:rsidRPr="007B25FB" w14:paraId="4981CB7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8356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5DB7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als das Projekt, Plan so alles schon fertig war. Und dann mussten wir uns auch </w:t>
            </w:r>
          </w:p>
        </w:tc>
      </w:tr>
      <w:tr w:rsidR="00CF6728" w:rsidRPr="007B25FB" w14:paraId="0E8AB09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7362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61AA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erstmal reindenken, "Was sollte damit gemeint werden?", "Was können die </w:t>
            </w:r>
          </w:p>
        </w:tc>
      </w:tr>
      <w:tr w:rsidR="00CF6728" w:rsidRPr="007B25FB" w14:paraId="1F75858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4BAC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DAFF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gemeinsamen Ziele werden?" usw. Das fand ich oder finde ich auch immer noch am </w:t>
            </w:r>
          </w:p>
        </w:tc>
      </w:tr>
      <w:tr w:rsidR="00CF6728" w:rsidRPr="007B25FB" w14:paraId="29816BF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F84B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3856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schwierigsten.</w:t>
            </w:r>
          </w:p>
        </w:tc>
      </w:tr>
      <w:tr w:rsidR="00CF6728" w:rsidRPr="007B25FB" w14:paraId="1AAB9B7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737A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EA42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[0:33:18.1]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Ja, das klingt ja auch so. Also, wenn man da / wie Sie sagen so reinkommt / </w:t>
            </w:r>
          </w:p>
        </w:tc>
      </w:tr>
      <w:tr w:rsidR="00CF6728" w:rsidRPr="007B25FB" w14:paraId="6B691C2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832B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F8F4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Weil das ja bei jeder Übergabe oder so , geht ja auch immer ein bisschen an </w:t>
            </w:r>
          </w:p>
        </w:tc>
      </w:tr>
      <w:tr w:rsidR="00CF6728" w:rsidRPr="007B25FB" w14:paraId="7217FEC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9807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365D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Information verloren. Wie Sie sagen, dann weiß man nicht genau, wie das gemeint </w:t>
            </w:r>
          </w:p>
        </w:tc>
      </w:tr>
      <w:tr w:rsidR="00CF6728" w:rsidRPr="007B25FB" w14:paraId="086E54A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58EA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D7FD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ist und /  Das stelle ich mir auf jeden Fall auch schon, ja, heikel vor.</w:t>
            </w:r>
          </w:p>
        </w:tc>
      </w:tr>
      <w:tr w:rsidR="00CF6728" w:rsidRPr="007B25FB" w14:paraId="083FDA1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1E2E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9C0A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Okay. Und, wenn Sie könnten, was würden Sie verändern, oder verbessern am </w:t>
            </w:r>
          </w:p>
        </w:tc>
      </w:tr>
      <w:tr w:rsidR="00CF6728" w:rsidRPr="007B25FB" w14:paraId="429E553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EC35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93E7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Entscheidungsprozess? Natürlich nur unter den gegebenen Umständen (lacht).</w:t>
            </w:r>
          </w:p>
        </w:tc>
      </w:tr>
      <w:tr w:rsidR="00CF6728" w:rsidRPr="007B25FB" w14:paraId="5972BBF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7EDB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7F51A" w14:textId="1EE02F1B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[0:33:43.2]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Ja. Ich habe vorhin kurz die Frage gelesen und wusste auch nicht so richtig, </w:t>
            </w:r>
          </w:p>
        </w:tc>
      </w:tr>
      <w:tr w:rsidR="00CF6728" w:rsidRPr="007B25FB" w14:paraId="6484D94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0C9B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66D8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was ich antworten soll. Also, die Frage muss ich noch mal übergelegen. Mit </w:t>
            </w:r>
          </w:p>
        </w:tc>
      </w:tr>
      <w:tr w:rsidR="00CF6728" w:rsidRPr="007B25FB" w14:paraId="537C966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FDDE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06C0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diesem, " Was passiert, wenn halt wirklich niemand so "D'accord" damit ist?" </w:t>
            </w:r>
          </w:p>
        </w:tc>
      </w:tr>
      <w:tr w:rsidR="00CF6728" w:rsidRPr="007B25FB" w14:paraId="18683CD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34CD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83A1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Also, dass man halt letztendlich doch der Aktionsverantwortliche, dann die Macht </w:t>
            </w:r>
          </w:p>
        </w:tc>
      </w:tr>
      <w:tr w:rsidR="00CF6728" w:rsidRPr="007B25FB" w14:paraId="5BC7339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2294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6F66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hat, dass dann halt zu entscheiden, finde ich irgendwie blöd. Weil ich das </w:t>
            </w:r>
          </w:p>
        </w:tc>
      </w:tr>
      <w:tr w:rsidR="00CF6728" w:rsidRPr="007B25FB" w14:paraId="1927C0B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2286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4D26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eigentlich / Ich versuche/ Ich bin eigentlich so dafür / Nicht so hierarchische </w:t>
            </w:r>
          </w:p>
        </w:tc>
      </w:tr>
      <w:tr w:rsidR="00CF6728" w:rsidRPr="007B25FB" w14:paraId="4AC1521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8C80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F94E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Strukturen. Aber bei manchen Sachen, denke ich,  dass dann doch vielleicht dann </w:t>
            </w:r>
          </w:p>
        </w:tc>
      </w:tr>
      <w:tr w:rsidR="00CF6728" w:rsidRPr="007B25FB" w14:paraId="2FF3D7A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812B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25A0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einfach / Ja, man kommt dann voran. Also / Ja.  Also, wenn es dann noch eine </w:t>
            </w:r>
          </w:p>
        </w:tc>
      </w:tr>
      <w:tr w:rsidR="00CF6728" w:rsidRPr="007B25FB" w14:paraId="6B10FBF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585E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EAD0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Lösung zu gäbe irgendwie, dass man da trotzdem vorankommt, aber trotzdem </w:t>
            </w:r>
          </w:p>
        </w:tc>
      </w:tr>
      <w:tr w:rsidR="00CF6728" w:rsidRPr="007B25FB" w14:paraId="44F7DC6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05BA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8CC7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niemanden sich irgendwie  zurück / Also,  (unverständlich) ich sag mal ,vor </w:t>
            </w:r>
          </w:p>
        </w:tc>
      </w:tr>
      <w:tr w:rsidR="00CF6728" w:rsidRPr="007B25FB" w14:paraId="19A0411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FFF4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099F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allem als Affront empfindet. Das fände ich noch gut, aber ich habe noch keine </w:t>
            </w:r>
          </w:p>
        </w:tc>
      </w:tr>
      <w:tr w:rsidR="00CF6728" w:rsidRPr="007B25FB" w14:paraId="2FB1F74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D384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5462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richtige, konkreten Verbesserungsideen dafür.</w:t>
            </w:r>
          </w:p>
        </w:tc>
      </w:tr>
      <w:tr w:rsidR="00CF6728" w:rsidRPr="007B25FB" w14:paraId="22BA823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82AD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0885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  <w:lang w:val="en-US"/>
              </w:rPr>
              <w:t xml:space="preserve">[0:34:34.7]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  <w:lang w:val="en-US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7B25FB">
              <w:rPr>
                <w:rFonts w:ascii="Arial" w:eastAsia="Arial" w:hAnsi="Arial" w:cs="Arial"/>
                <w:color w:val="000000"/>
                <w:lang w:val="en-US"/>
              </w:rPr>
              <w:t>Vielleicht</w:t>
            </w:r>
            <w:proofErr w:type="spellEnd"/>
            <w:r w:rsidRPr="007B25FB">
              <w:rPr>
                <w:rFonts w:ascii="Arial" w:eastAsia="Arial" w:hAnsi="Arial" w:cs="Arial"/>
                <w:color w:val="000000"/>
                <w:lang w:val="en-US"/>
              </w:rPr>
              <w:t xml:space="preserve"> "accept to </w:t>
            </w:r>
            <w:proofErr w:type="spellStart"/>
            <w:r w:rsidRPr="007B25FB">
              <w:rPr>
                <w:rFonts w:ascii="Arial" w:eastAsia="Arial" w:hAnsi="Arial" w:cs="Arial"/>
                <w:color w:val="000000"/>
                <w:lang w:val="en-US"/>
              </w:rPr>
              <w:t>committ</w:t>
            </w:r>
            <w:proofErr w:type="spellEnd"/>
            <w:r w:rsidRPr="007B25FB">
              <w:rPr>
                <w:rFonts w:ascii="Arial" w:eastAsia="Arial" w:hAnsi="Arial" w:cs="Arial"/>
                <w:color w:val="000000"/>
                <w:lang w:val="en-US"/>
              </w:rPr>
              <w:t xml:space="preserve">". </w:t>
            </w:r>
            <w:r w:rsidRPr="007B25FB">
              <w:rPr>
                <w:rFonts w:ascii="Arial" w:eastAsia="Arial" w:hAnsi="Arial" w:cs="Arial"/>
                <w:color w:val="000000"/>
              </w:rPr>
              <w:t>Das hätte ich jetzt /</w:t>
            </w:r>
          </w:p>
        </w:tc>
      </w:tr>
      <w:tr w:rsidR="00CF6728" w:rsidRPr="007B25FB" w14:paraId="430B443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1417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8ED0F" w14:textId="41FF20FF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[0:34:37.7]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Ja. Ja, so was. Ich meine so was haben wir ja in dem Prinzip ja schon, ne? </w:t>
            </w:r>
          </w:p>
        </w:tc>
      </w:tr>
      <w:tr w:rsidR="00CF6728" w:rsidRPr="007B25FB" w14:paraId="63EBE78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413A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286D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Also, die gehen dann schon mit und sagen: "Okay, dann machen wir das so". Also, </w:t>
            </w:r>
          </w:p>
        </w:tc>
      </w:tr>
      <w:tr w:rsidR="00CF6728" w:rsidRPr="007B25FB" w14:paraId="5198767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D344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C522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es ist jetzt nicht, dass die dann so blockieren und dass nicht mittragen oder </w:t>
            </w:r>
          </w:p>
        </w:tc>
      </w:tr>
      <w:tr w:rsidR="00CF6728" w:rsidRPr="007B25FB" w14:paraId="68A008A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573F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EC88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nicht mitmachen. Ja. Und wie gesagt, bei kleineren Sachen, wie Flyer / Da kann </w:t>
            </w:r>
          </w:p>
        </w:tc>
      </w:tr>
      <w:tr w:rsidR="00CF6728" w:rsidRPr="007B25FB" w14:paraId="7983390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81906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4E3C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man auch wirklich darüber stehen. Aber bei größeren Sache,  zum Beispiel </w:t>
            </w:r>
          </w:p>
        </w:tc>
      </w:tr>
      <w:tr w:rsidR="00CF6728" w:rsidRPr="007B25FB" w14:paraId="7946B63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EFB43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537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A04C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Unternehmenskontakt, Konzept oder wie geht man das strategisch vor? Dann haben </w:t>
            </w:r>
          </w:p>
        </w:tc>
      </w:tr>
      <w:tr w:rsidR="00CF6728" w:rsidRPr="007B25FB" w14:paraId="5FC6D24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926F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964A4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halt jeder dann doch seine eigenen (unverständlich) </w:t>
            </w:r>
          </w:p>
        </w:tc>
      </w:tr>
      <w:tr w:rsidR="00CF6728" w:rsidRPr="007B25FB" w14:paraId="516E185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DBA7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67A4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[0:35:02.7]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Boa, das stelle ich mir auch schwierig vor.</w:t>
            </w:r>
          </w:p>
        </w:tc>
      </w:tr>
      <w:tr w:rsidR="00CF6728" w:rsidRPr="007B25FB" w14:paraId="7136BE7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78E1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26703" w14:textId="1D9D02C1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[0:35:03.9]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(lacht)  Manchmal /(unverständlich, beide reden)</w:t>
            </w:r>
          </w:p>
        </w:tc>
      </w:tr>
      <w:tr w:rsidR="00CF6728" w:rsidRPr="007B25FB" w14:paraId="2C0CE4C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50BE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5A94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[0:35:08.0]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Das stelle ich mir auch gut vor, wenn da jemand dagegen ist oder wo der / </w:t>
            </w:r>
          </w:p>
        </w:tc>
      </w:tr>
      <w:tr w:rsidR="00CF6728" w:rsidRPr="007B25FB" w14:paraId="40F0834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0D50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8116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Also, wenn man /  Oder / Also, wenn ich mich in die Situation hineinversetzte </w:t>
            </w:r>
          </w:p>
        </w:tc>
      </w:tr>
      <w:tr w:rsidR="00CF6728" w:rsidRPr="007B25FB" w14:paraId="33CE081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9BD3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CF98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und mir denke "Hä? Aber das macht doch gar keinen Sinn!" (lacht)</w:t>
            </w:r>
          </w:p>
        </w:tc>
      </w:tr>
      <w:tr w:rsidR="00CF6728" w:rsidRPr="007B25FB" w14:paraId="5C2F127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81AF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03931" w14:textId="4F7A4914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[0:35:18.7]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Genau.</w:t>
            </w:r>
          </w:p>
        </w:tc>
      </w:tr>
      <w:tr w:rsidR="00CF6728" w:rsidRPr="007B25FB" w14:paraId="468E89B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49EAD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809D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[0:35:19.7]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Das stelle ich mir wirklich schwierig vor.</w:t>
            </w:r>
          </w:p>
        </w:tc>
      </w:tr>
      <w:tr w:rsidR="00CF6728" w:rsidRPr="007B25FB" w14:paraId="287467C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73BE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1ECC0" w14:textId="7189311D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[0:35:21.0]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Ja.</w:t>
            </w:r>
          </w:p>
        </w:tc>
      </w:tr>
      <w:tr w:rsidR="00CF6728" w:rsidRPr="007B25FB" w14:paraId="0F99E26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F0C9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31D5B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[0:35:21.9]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Also, bei diesem / Also, das war das einzige was mir jetzt eingefallen ist </w:t>
            </w:r>
          </w:p>
        </w:tc>
      </w:tr>
      <w:tr w:rsidR="00CF6728" w:rsidRPr="007B25FB" w14:paraId="0437B83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E978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7FAA8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"Accept to commit". Das hatte ich in einem dieser Lehrbücher zum Thema </w:t>
            </w:r>
          </w:p>
        </w:tc>
      </w:tr>
      <w:tr w:rsidR="00CF6728" w:rsidRPr="007B25FB" w14:paraId="25F933D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26D1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F35A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Entscheidungsfindung (unverständlich) virtuellen Team gefunden. Dass die dann </w:t>
            </w:r>
          </w:p>
        </w:tc>
      </w:tr>
      <w:tr w:rsidR="00CF6728" w:rsidRPr="007B25FB" w14:paraId="56D1AFF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6641E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BC8C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gesagt haben, "Okay, also die werden nicht zustimmen. Das ist klar. Aber man </w:t>
            </w:r>
          </w:p>
        </w:tc>
      </w:tr>
      <w:tr w:rsidR="00CF6728" w:rsidRPr="007B25FB" w14:paraId="0FE7040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8696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F6F2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muss sie dazu bringen, dass sie sagen, auch wenn sie nicht zustimmen, dass sie </w:t>
            </w:r>
          </w:p>
        </w:tc>
      </w:tr>
      <w:tr w:rsidR="00CF6728" w:rsidRPr="007B25FB" w14:paraId="6010B70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16B1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5105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sich dazu verpflichten es trotzdem zu unterstützen." Das war so deren Ansatz </w:t>
            </w:r>
          </w:p>
        </w:tc>
      </w:tr>
      <w:tr w:rsidR="00CF6728" w:rsidRPr="007B25FB" w14:paraId="1FF6D6A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AE7E0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E7622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dazu. Weil ansonsten hat man halt diese Gefahr, dass es dieses strategische </w:t>
            </w:r>
          </w:p>
        </w:tc>
      </w:tr>
      <w:tr w:rsidR="00CF6728" w:rsidRPr="007B25FB" w14:paraId="48AB85F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4EE5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8C2F1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Blocken halt gibt. Genau. </w:t>
            </w:r>
          </w:p>
        </w:tc>
      </w:tr>
      <w:tr w:rsidR="00CF6728" w:rsidRPr="007B25FB" w14:paraId="3F0F8E3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05795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CE80F" w14:textId="7EE3A6FE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[0:35:55.3]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Ja. Nein, also das hatten wir Gott sei Dank eben noch nicht der Fall. Also </w:t>
            </w:r>
          </w:p>
        </w:tc>
      </w:tr>
      <w:tr w:rsidR="00CF6728" w:rsidRPr="007B25FB" w14:paraId="669C559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0D809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CA03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das /</w:t>
            </w:r>
          </w:p>
        </w:tc>
      </w:tr>
      <w:tr w:rsidR="00CF6728" w:rsidRPr="007B25FB" w14:paraId="17DA480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C97B7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505B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[0:35:58.3]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Drücke ich mal die Daumen, dass das so bleibt (lacht)</w:t>
            </w:r>
          </w:p>
        </w:tc>
      </w:tr>
      <w:tr w:rsidR="00CF6728" w:rsidRPr="007B25FB" w14:paraId="5D96E8D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B087F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1A796" w14:textId="1C126EC2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[0:36:00.2]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 xml:space="preserve">DFHI1: 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Oh, hoffe ich auch (beide lachen).</w:t>
            </w:r>
          </w:p>
        </w:tc>
      </w:tr>
      <w:tr w:rsidR="00CF6728" w:rsidRPr="007B25FB" w14:paraId="333BA36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FD85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BB06A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 xml:space="preserve">[0:36:02.2] </w:t>
            </w:r>
            <w:r w:rsidRPr="007B25FB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7B25FB">
              <w:rPr>
                <w:rFonts w:ascii="Arial" w:eastAsia="Arial" w:hAnsi="Arial" w:cs="Arial"/>
                <w:color w:val="000000"/>
              </w:rPr>
              <w:t xml:space="preserve"> Ja, dann sind wir auch soweit fertigt. Das ist ja echt fast eine </w:t>
            </w:r>
          </w:p>
        </w:tc>
      </w:tr>
      <w:tr w:rsidR="00CF6728" w14:paraId="0DF4227C" w14:textId="77777777"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99EDC" w14:textId="77777777" w:rsidR="00CF6728" w:rsidRPr="007B25FB" w:rsidRDefault="00747E0C">
            <w:pPr>
              <w:spacing w:after="0" w:line="240" w:lineRule="auto"/>
            </w:pPr>
            <w:r w:rsidRPr="007B25FB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9807" w:type="dxa"/>
            <w:tcBorders>
              <w:top w:val="nil"/>
              <w:left w:val="nil"/>
              <w:bottom w:val="nil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026FA" w14:textId="77777777" w:rsidR="00CF6728" w:rsidRDefault="00747E0C">
            <w:pPr>
              <w:spacing w:after="0" w:line="240" w:lineRule="auto"/>
            </w:pPr>
            <w:r w:rsidRPr="007B25FB">
              <w:rPr>
                <w:rFonts w:ascii="Arial" w:eastAsia="Arial" w:hAnsi="Arial" w:cs="Arial"/>
                <w:color w:val="000000"/>
              </w:rPr>
              <w:t>Punktlandung gewesen. Richtig gut.</w:t>
            </w:r>
          </w:p>
        </w:tc>
      </w:tr>
    </w:tbl>
    <w:p w14:paraId="69DBA478" w14:textId="77777777" w:rsidR="007D7658" w:rsidRDefault="007D7658"/>
    <w:sectPr w:rsidR="007D7658">
      <w:headerReference w:type="default" r:id="rId6"/>
      <w:footerReference w:type="default" r:id="rId7"/>
      <w:pgSz w:w="11906" w:h="16838"/>
      <w:pgMar w:top="1417" w:right="850" w:bottom="1417" w:left="850" w:header="720" w:footer="720" w:gutter="0"/>
      <w:cols w:space="708"/>
      <w:docGrid w:linePitch="3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29EA2" w14:textId="77777777" w:rsidR="005F2EEE" w:rsidRDefault="005F2EEE">
      <w:r>
        <w:separator/>
      </w:r>
    </w:p>
  </w:endnote>
  <w:endnote w:type="continuationSeparator" w:id="0">
    <w:p w14:paraId="28B36C67" w14:textId="77777777" w:rsidR="005F2EEE" w:rsidRDefault="005F2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FBC17" w14:textId="77777777" w:rsidR="00CF6728" w:rsidRDefault="00CF6728">
    <w:pPr>
      <w:tabs>
        <w:tab w:val="right" w:pos="10206"/>
      </w:tabs>
    </w:pPr>
  </w:p>
  <w:p w14:paraId="0FAFA858" w14:textId="77777777" w:rsidR="00CF6728" w:rsidRDefault="00747E0C">
    <w:pPr>
      <w:jc w:val="right"/>
    </w:pPr>
    <w:r>
      <w:fldChar w:fldCharType="begin"/>
    </w:r>
    <w:r>
      <w:instrText>PAGE \* MERGEFORMAT2</w:instrText>
    </w:r>
    <w:r>
      <w:fldChar w:fldCharType="separate"/>
    </w:r>
    <w:r>
      <w:rPr>
        <w:b/>
        <w:bCs/>
        <w:noProof/>
        <w:lang w:val="en-US"/>
      </w:rPr>
      <w:t>Error! Unknown switch argument.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17CFE" w14:textId="77777777" w:rsidR="005F2EEE" w:rsidRDefault="005F2EEE">
      <w:r>
        <w:separator/>
      </w:r>
    </w:p>
  </w:footnote>
  <w:footnote w:type="continuationSeparator" w:id="0">
    <w:p w14:paraId="10A23D7E" w14:textId="77777777" w:rsidR="005F2EEE" w:rsidRDefault="005F2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A409E" w14:textId="77777777" w:rsidR="00CF6728" w:rsidRDefault="00747E0C">
    <w:pPr>
      <w:tabs>
        <w:tab w:val="right" w:pos="10206"/>
      </w:tabs>
    </w:pPr>
    <w:r>
      <w:t>MAXQDA 2020</w:t>
    </w:r>
    <w:r>
      <w:tab/>
      <w:t>20.09.2021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191"/>
    <w:rsid w:val="00000191"/>
    <w:rsid w:val="002C5C7D"/>
    <w:rsid w:val="0033223B"/>
    <w:rsid w:val="00530FC1"/>
    <w:rsid w:val="005F2EEE"/>
    <w:rsid w:val="00747E0C"/>
    <w:rsid w:val="007B25FB"/>
    <w:rsid w:val="007D7658"/>
    <w:rsid w:val="00CF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371D7"/>
  <w15:docId w15:val="{2BA9990B-2373-4356-AC4A-E15198774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1CD9"/>
  </w:style>
  <w:style w:type="character" w:customStyle="1" w:styleId="Heading1Char">
    <w:name w:val="Heading 1 Char"/>
    <w:basedOn w:val="DefaultParagraphFont"/>
    <w:link w:val="Heading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rPr>
      <w:b/>
      <w:bCs/>
      <w:color w:val="4472C4" w:themeColor="accent1"/>
      <w:sz w:val="18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2C5C7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C5C7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2C5C7D"/>
    <w:pPr>
      <w:spacing w:after="100"/>
      <w:ind w:left="440"/>
    </w:pPr>
  </w:style>
  <w:style w:type="paragraph" w:styleId="ListParagraph">
    <w:name w:val="List Paragraph"/>
    <w:basedOn w:val="Normal"/>
    <w:uiPriority w:val="34"/>
    <w:qFormat/>
    <w:rsid w:val="006155F4"/>
    <w:pPr>
      <w:ind w:left="720"/>
      <w:contextualSpacing/>
    </w:pPr>
  </w:style>
  <w:style w:type="paragraph" w:customStyle="1" w:styleId="MQTableTitle">
    <w:name w:val="MQ_Table_Title"/>
    <w:qFormat/>
    <w:pPr>
      <w:spacing w:after="360" w:line="240" w:lineRule="auto"/>
    </w:pPr>
    <w:rPr>
      <w:rFonts w:ascii="Calibri" w:eastAsia="Calibri" w:hAnsi="Calibri" w:cs="Calibri"/>
      <w:b/>
      <w:bCs/>
      <w:color w:val="1F497D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7023</Words>
  <Characters>35682</Characters>
  <Application>Microsoft Office Word</Application>
  <DocSecurity>0</DocSecurity>
  <Lines>1321</Lines>
  <Paragraphs>1472</Paragraphs>
  <ScaleCrop>false</ScaleCrop>
  <Company/>
  <LinksUpToDate>false</LinksUpToDate>
  <CharactersWithSpaces>41233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Schneider Bettina</cp:lastModifiedBy>
  <cp:revision>6</cp:revision>
  <dcterms:created xsi:type="dcterms:W3CDTF">2020-02-10T15:41:00Z</dcterms:created>
  <dcterms:modified xsi:type="dcterms:W3CDTF">2021-10-25T14:50:00Z</dcterms:modified>
</cp:coreProperties>
</file>